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21C" w:rsidRPr="009D43A3" w:rsidRDefault="00C637E1" w:rsidP="00D4021C">
      <w:pPr>
        <w:spacing w:line="360" w:lineRule="auto"/>
        <w:rPr>
          <w:rFonts w:ascii="Cambria" w:hAnsi="Cambria" w:cs="Calibri"/>
          <w:b/>
          <w:sz w:val="22"/>
          <w:szCs w:val="22"/>
        </w:rPr>
      </w:pPr>
      <w:r w:rsidRPr="009D43A3">
        <w:rPr>
          <w:rFonts w:ascii="Cambria" w:hAnsi="Cambria" w:cs="Calibri"/>
          <w:b/>
          <w:sz w:val="22"/>
          <w:szCs w:val="22"/>
        </w:rPr>
        <w:t xml:space="preserve">Załącznik nr </w:t>
      </w:r>
      <w:r w:rsidR="00D4021C">
        <w:rPr>
          <w:rFonts w:ascii="Cambria" w:hAnsi="Cambria" w:cs="Calibri"/>
          <w:b/>
          <w:sz w:val="22"/>
          <w:szCs w:val="22"/>
        </w:rPr>
        <w:t>3</w:t>
      </w:r>
      <w:r w:rsidR="00471A90" w:rsidRPr="009D43A3">
        <w:rPr>
          <w:rFonts w:ascii="Cambria" w:hAnsi="Cambria" w:cs="Calibri"/>
          <w:b/>
          <w:sz w:val="22"/>
          <w:szCs w:val="22"/>
        </w:rPr>
        <w:t xml:space="preserve"> do SWZ</w:t>
      </w:r>
      <w:r w:rsidR="00A049EE" w:rsidRPr="009D43A3">
        <w:rPr>
          <w:rFonts w:ascii="Cambria" w:hAnsi="Cambria" w:cs="Calibri"/>
          <w:b/>
          <w:sz w:val="22"/>
          <w:szCs w:val="22"/>
        </w:rPr>
        <w:t xml:space="preserve"> </w:t>
      </w:r>
    </w:p>
    <w:p w:rsidR="00A049EE" w:rsidRDefault="00C243C7" w:rsidP="00D4021C">
      <w:pPr>
        <w:spacing w:line="360" w:lineRule="auto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DZ.271.</w:t>
      </w:r>
      <w:r w:rsidR="009F16A0">
        <w:rPr>
          <w:rFonts w:ascii="Cambria" w:hAnsi="Cambria" w:cs="Calibri"/>
          <w:b/>
          <w:sz w:val="22"/>
          <w:szCs w:val="22"/>
        </w:rPr>
        <w:t>115.</w:t>
      </w:r>
      <w:r w:rsidR="00A049EE" w:rsidRPr="009D43A3">
        <w:rPr>
          <w:rFonts w:ascii="Cambria" w:hAnsi="Cambria" w:cs="Calibri"/>
          <w:b/>
          <w:sz w:val="22"/>
          <w:szCs w:val="22"/>
        </w:rPr>
        <w:t>2025</w:t>
      </w:r>
    </w:p>
    <w:p w:rsidR="00D4021C" w:rsidRDefault="00D4021C" w:rsidP="00D4021C">
      <w:pPr>
        <w:spacing w:line="360" w:lineRule="auto"/>
        <w:rPr>
          <w:rFonts w:ascii="Cambria" w:hAnsi="Cambria" w:cs="Calibri"/>
          <w:b/>
          <w:sz w:val="22"/>
          <w:szCs w:val="22"/>
        </w:rPr>
      </w:pPr>
    </w:p>
    <w:p w:rsidR="00D4021C" w:rsidRDefault="00D4021C" w:rsidP="00D4021C">
      <w:pPr>
        <w:spacing w:line="360" w:lineRule="auto"/>
        <w:rPr>
          <w:rFonts w:ascii="Cambria" w:hAnsi="Cambria" w:cs="Calibri"/>
          <w:b/>
          <w:sz w:val="22"/>
          <w:szCs w:val="22"/>
        </w:rPr>
      </w:pPr>
    </w:p>
    <w:p w:rsidR="00D4021C" w:rsidRDefault="00D4021C" w:rsidP="00D4021C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Opis przedmiotu zamówienia (w osobnych folderach) pod nazwą:</w:t>
      </w:r>
    </w:p>
    <w:p w:rsidR="00D4021C" w:rsidRDefault="00D4021C" w:rsidP="00D4021C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</w:p>
    <w:p w:rsidR="00D4021C" w:rsidRPr="00D4021C" w:rsidRDefault="00D4021C" w:rsidP="00D4021C">
      <w:pPr>
        <w:spacing w:line="360" w:lineRule="auto"/>
        <w:rPr>
          <w:rFonts w:ascii="Cambria" w:hAnsi="Cambria" w:cs="Calibri"/>
          <w:sz w:val="22"/>
          <w:szCs w:val="22"/>
        </w:rPr>
      </w:pPr>
      <w:proofErr w:type="gramStart"/>
      <w:r w:rsidRPr="00D4021C">
        <w:rPr>
          <w:rFonts w:ascii="Cambria" w:hAnsi="Cambria" w:cs="Calibri"/>
          <w:b/>
          <w:sz w:val="22"/>
          <w:szCs w:val="22"/>
        </w:rPr>
        <w:t>do</w:t>
      </w:r>
      <w:proofErr w:type="gramEnd"/>
      <w:r w:rsidRPr="00D4021C">
        <w:rPr>
          <w:rFonts w:ascii="Cambria" w:hAnsi="Cambria" w:cs="Calibri"/>
          <w:b/>
          <w:sz w:val="22"/>
          <w:szCs w:val="22"/>
        </w:rPr>
        <w:t xml:space="preserve"> części nr 1:</w:t>
      </w:r>
      <w:r w:rsidRPr="00D4021C">
        <w:t xml:space="preserve"> </w:t>
      </w:r>
      <w:r w:rsidRPr="00D4021C">
        <w:rPr>
          <w:rFonts w:ascii="Cambria" w:hAnsi="Cambria" w:cs="Calibri"/>
          <w:sz w:val="22"/>
          <w:szCs w:val="22"/>
        </w:rPr>
        <w:t>KSS PFU ZADANIE II - DOT. PAKIETU_CZĘŚCI NR 1</w:t>
      </w:r>
      <w:r>
        <w:rPr>
          <w:rFonts w:ascii="Cambria" w:hAnsi="Cambria" w:cs="Calibri"/>
          <w:sz w:val="22"/>
          <w:szCs w:val="22"/>
        </w:rPr>
        <w:t>;</w:t>
      </w:r>
    </w:p>
    <w:p w:rsidR="00D4021C" w:rsidRPr="00D4021C" w:rsidRDefault="00D4021C" w:rsidP="00D4021C">
      <w:pPr>
        <w:spacing w:line="360" w:lineRule="auto"/>
        <w:rPr>
          <w:rFonts w:ascii="Cambria" w:hAnsi="Cambria" w:cs="Calibri"/>
          <w:sz w:val="22"/>
          <w:szCs w:val="22"/>
        </w:rPr>
      </w:pPr>
      <w:proofErr w:type="gramStart"/>
      <w:r w:rsidRPr="00D4021C">
        <w:rPr>
          <w:rFonts w:ascii="Cambria" w:hAnsi="Cambria" w:cs="Calibri"/>
          <w:b/>
          <w:sz w:val="22"/>
          <w:szCs w:val="22"/>
        </w:rPr>
        <w:t>do</w:t>
      </w:r>
      <w:proofErr w:type="gramEnd"/>
      <w:r w:rsidRPr="00D4021C">
        <w:rPr>
          <w:rFonts w:ascii="Cambria" w:hAnsi="Cambria" w:cs="Calibri"/>
          <w:b/>
          <w:sz w:val="22"/>
          <w:szCs w:val="22"/>
        </w:rPr>
        <w:t xml:space="preserve"> części nr 2:</w:t>
      </w:r>
      <w:r w:rsidRPr="00D4021C">
        <w:rPr>
          <w:rFonts w:ascii="Cambria" w:hAnsi="Cambria" w:cs="Calibri"/>
          <w:sz w:val="22"/>
          <w:szCs w:val="22"/>
        </w:rPr>
        <w:t xml:space="preserve"> KSS PFU ZADANIE III - DOT. P</w:t>
      </w:r>
      <w:bookmarkStart w:id="0" w:name="_GoBack"/>
      <w:bookmarkEnd w:id="0"/>
      <w:r w:rsidRPr="00D4021C">
        <w:rPr>
          <w:rFonts w:ascii="Cambria" w:hAnsi="Cambria" w:cs="Calibri"/>
          <w:sz w:val="22"/>
          <w:szCs w:val="22"/>
        </w:rPr>
        <w:t>AKIETU_CZĘŚCI NR 2</w:t>
      </w:r>
      <w:r>
        <w:rPr>
          <w:rFonts w:ascii="Cambria" w:hAnsi="Cambria" w:cs="Calibri"/>
          <w:sz w:val="22"/>
          <w:szCs w:val="22"/>
        </w:rPr>
        <w:t>.</w:t>
      </w:r>
    </w:p>
    <w:sectPr w:rsidR="00D4021C" w:rsidRPr="00D4021C" w:rsidSect="00B063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2" w:right="567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341" w:rsidRDefault="00146341">
      <w:r>
        <w:separator/>
      </w:r>
    </w:p>
  </w:endnote>
  <w:endnote w:type="continuationSeparator" w:id="0">
    <w:p w:rsidR="00146341" w:rsidRDefault="0014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MS Gothic"/>
    <w:charset w:val="80"/>
    <w:family w:val="roman"/>
    <w:pitch w:val="variable"/>
  </w:font>
  <w:font w:name="Lohit Hindi">
    <w:charset w:val="80"/>
    <w:family w:val="auto"/>
    <w:pitch w:val="variable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683" w:rsidRPr="002B51D6" w:rsidRDefault="00663683" w:rsidP="00B81109">
    <w:pPr>
      <w:pStyle w:val="Stopka"/>
      <w:framePr w:wrap="around" w:vAnchor="text" w:hAnchor="margin" w:xAlign="center" w:y="1"/>
      <w:rPr>
        <w:rStyle w:val="Numerstrony"/>
      </w:rPr>
    </w:pPr>
    <w:r w:rsidRPr="002B51D6">
      <w:rPr>
        <w:rStyle w:val="Numerstrony"/>
      </w:rPr>
      <w:fldChar w:fldCharType="begin"/>
    </w:r>
    <w:r w:rsidRPr="002B51D6">
      <w:rPr>
        <w:rStyle w:val="Numerstrony"/>
      </w:rPr>
      <w:instrText xml:space="preserve">PAGE  </w:instrText>
    </w:r>
    <w:r w:rsidRPr="002B51D6">
      <w:rPr>
        <w:rStyle w:val="Numerstrony"/>
      </w:rPr>
      <w:fldChar w:fldCharType="end"/>
    </w:r>
  </w:p>
  <w:p w:rsidR="00663683" w:rsidRDefault="00663683" w:rsidP="00B81109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2C0" w:rsidRDefault="00D442C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2C0" w:rsidRDefault="00D442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341" w:rsidRDefault="00146341">
      <w:r>
        <w:separator/>
      </w:r>
    </w:p>
  </w:footnote>
  <w:footnote w:type="continuationSeparator" w:id="0">
    <w:p w:rsidR="00146341" w:rsidRDefault="0014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2C0" w:rsidRDefault="00D442C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3C7" w:rsidRPr="00C243C7" w:rsidRDefault="00C243C7" w:rsidP="00C243C7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C243C7">
      <w:rPr>
        <w:rFonts w:ascii="Cambria" w:hAnsi="Cambria"/>
        <w:i/>
        <w:sz w:val="18"/>
        <w:szCs w:val="20"/>
        <w:lang w:eastAsia="ar-SA"/>
      </w:rPr>
      <w:t xml:space="preserve">Krakowski Szpital Specjalistyczny im. św. Jana Pawła </w:t>
    </w:r>
    <w:proofErr w:type="gramStart"/>
    <w:r w:rsidRPr="00C243C7">
      <w:rPr>
        <w:rFonts w:ascii="Cambria" w:hAnsi="Cambria"/>
        <w:i/>
        <w:sz w:val="18"/>
        <w:szCs w:val="20"/>
        <w:lang w:eastAsia="ar-SA"/>
      </w:rPr>
      <w:t>II  ul</w:t>
    </w:r>
    <w:proofErr w:type="gramEnd"/>
    <w:r w:rsidRPr="00C243C7">
      <w:rPr>
        <w:rFonts w:ascii="Cambria" w:hAnsi="Cambria"/>
        <w:i/>
        <w:sz w:val="18"/>
        <w:szCs w:val="20"/>
        <w:lang w:eastAsia="ar-SA"/>
      </w:rPr>
      <w:t>. Prądnicka 80, 31-202 Kraków</w:t>
    </w:r>
  </w:p>
  <w:p w:rsidR="00C243C7" w:rsidRPr="00C243C7" w:rsidRDefault="00C243C7" w:rsidP="00C243C7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C243C7">
      <w:rPr>
        <w:rFonts w:ascii="Cambria" w:hAnsi="Cambria"/>
        <w:i/>
        <w:sz w:val="18"/>
        <w:szCs w:val="20"/>
        <w:lang w:eastAsia="ar-SA"/>
      </w:rPr>
      <w:t>Postępowanie nr DZ.271.1</w:t>
    </w:r>
    <w:r w:rsidR="009F16A0">
      <w:rPr>
        <w:rFonts w:ascii="Cambria" w:hAnsi="Cambria"/>
        <w:i/>
        <w:sz w:val="18"/>
        <w:szCs w:val="20"/>
        <w:lang w:eastAsia="ar-SA"/>
      </w:rPr>
      <w:t>15</w:t>
    </w:r>
    <w:r w:rsidRPr="00C243C7">
      <w:rPr>
        <w:rFonts w:ascii="Cambria" w:hAnsi="Cambria"/>
        <w:i/>
        <w:sz w:val="18"/>
        <w:szCs w:val="20"/>
        <w:lang w:eastAsia="ar-SA"/>
      </w:rPr>
      <w:t>.2025 – Zaprojektuj i wybuduj: przebudowa instalacji gazów medycznych w pawilonach M1 i M2 na terenie Krakowskiego Szpitala Specjalistycznego im. św. Jana Pawła II</w:t>
    </w:r>
  </w:p>
  <w:p w:rsidR="00C243C7" w:rsidRPr="00C243C7" w:rsidRDefault="00C243C7" w:rsidP="00C243C7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C243C7">
      <w:rPr>
        <w:rFonts w:ascii="Cambria" w:hAnsi="Cambria"/>
        <w:i/>
        <w:sz w:val="18"/>
        <w:szCs w:val="20"/>
        <w:lang w:eastAsia="ar-SA"/>
      </w:rPr>
      <w:t>_______________________________________________________________________________________________________________________________________</w:t>
    </w:r>
  </w:p>
  <w:p w:rsidR="00A049EE" w:rsidRPr="009D43A3" w:rsidRDefault="00A049EE" w:rsidP="009D43A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2C0" w:rsidRDefault="00D442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b/>
        <w:bCs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b/>
        <w:bCs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b/>
        <w:bCs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b/>
        <w:bCs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b/>
        <w:bCs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b/>
        <w:bCs/>
        <w:sz w:val="28"/>
        <w:szCs w:val="28"/>
      </w:rPr>
    </w:lvl>
  </w:abstractNum>
  <w:abstractNum w:abstractNumId="1">
    <w:nsid w:val="00000002"/>
    <w:multiLevelType w:val="singleLevel"/>
    <w:tmpl w:val="DFDC941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  <w:b/>
        <w:bCs/>
        <w:i w:val="0"/>
        <w:iCs w:val="0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/>
        <w:b/>
        <w:bCs/>
        <w:i w:val="0"/>
        <w:iCs w:val="0"/>
        <w:sz w:val="19"/>
        <w:szCs w:val="19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4">
    <w:nsid w:val="00113C4C"/>
    <w:multiLevelType w:val="hybridMultilevel"/>
    <w:tmpl w:val="EC66A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9A0198"/>
    <w:multiLevelType w:val="hybridMultilevel"/>
    <w:tmpl w:val="98964374"/>
    <w:lvl w:ilvl="0" w:tplc="42EA8D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AB0C87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19"/>
      </w:rPr>
    </w:lvl>
    <w:lvl w:ilvl="2" w:tplc="A76EC5C8">
      <w:start w:val="1"/>
      <w:numFmt w:val="lowerLetter"/>
      <w:lvlText w:val="%3)"/>
      <w:lvlJc w:val="left"/>
      <w:pPr>
        <w:tabs>
          <w:tab w:val="num" w:pos="2433"/>
        </w:tabs>
        <w:ind w:left="2433" w:hanging="453"/>
      </w:pPr>
      <w:rPr>
        <w:rFonts w:ascii="Arial" w:hAnsi="Arial"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36F73A6"/>
    <w:multiLevelType w:val="hybridMultilevel"/>
    <w:tmpl w:val="D35AD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C40787"/>
    <w:multiLevelType w:val="hybridMultilevel"/>
    <w:tmpl w:val="72103FDE"/>
    <w:lvl w:ilvl="0" w:tplc="96745B98">
      <w:start w:val="1"/>
      <w:numFmt w:val="upperRoman"/>
      <w:lvlText w:val="%1.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960356"/>
    <w:multiLevelType w:val="hybridMultilevel"/>
    <w:tmpl w:val="4900E0DA"/>
    <w:lvl w:ilvl="0" w:tplc="AB0C87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698A65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90F4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3CA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7037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0EE9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B428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6E83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A878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66619EA"/>
    <w:multiLevelType w:val="hybridMultilevel"/>
    <w:tmpl w:val="D71E47C2"/>
    <w:lvl w:ilvl="0" w:tplc="0415000F">
      <w:start w:val="1"/>
      <w:numFmt w:val="decimal"/>
      <w:pStyle w:val="Listapunktowana2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07F445BA"/>
    <w:multiLevelType w:val="hybridMultilevel"/>
    <w:tmpl w:val="5542505E"/>
    <w:lvl w:ilvl="0" w:tplc="0415000F">
      <w:start w:val="1"/>
      <w:numFmt w:val="decimal"/>
      <w:pStyle w:val="Lista-kontynuacja21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BAA7F38"/>
    <w:multiLevelType w:val="hybridMultilevel"/>
    <w:tmpl w:val="B9DE2FDC"/>
    <w:lvl w:ilvl="0" w:tplc="7BFA92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7A25E0"/>
    <w:multiLevelType w:val="hybridMultilevel"/>
    <w:tmpl w:val="7A06DEDA"/>
    <w:lvl w:ilvl="0" w:tplc="069624E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ED1726"/>
    <w:multiLevelType w:val="hybridMultilevel"/>
    <w:tmpl w:val="3B2C76B2"/>
    <w:lvl w:ilvl="0" w:tplc="D9645D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8F284F"/>
    <w:multiLevelType w:val="hybridMultilevel"/>
    <w:tmpl w:val="4C281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56415"/>
    <w:multiLevelType w:val="hybridMultilevel"/>
    <w:tmpl w:val="9D5C3972"/>
    <w:lvl w:ilvl="0" w:tplc="AB0C87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859ACA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EA62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746E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50B7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862C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6E5E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D847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1CDB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AA61B0"/>
    <w:multiLevelType w:val="hybridMultilevel"/>
    <w:tmpl w:val="E5FC714C"/>
    <w:lvl w:ilvl="0" w:tplc="AB0C87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069624E8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24A88F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641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5CCA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3AB3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5263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483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8A82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AD437E"/>
    <w:multiLevelType w:val="multilevel"/>
    <w:tmpl w:val="04BE5D7C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30035A9"/>
    <w:multiLevelType w:val="hybridMultilevel"/>
    <w:tmpl w:val="A2B44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D964AA"/>
    <w:multiLevelType w:val="hybridMultilevel"/>
    <w:tmpl w:val="19B0CC6A"/>
    <w:lvl w:ilvl="0" w:tplc="FEC42C8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FD70DC"/>
    <w:multiLevelType w:val="hybridMultilevel"/>
    <w:tmpl w:val="FC62CCA2"/>
    <w:lvl w:ilvl="0" w:tplc="E4064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0C87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19"/>
      </w:rPr>
    </w:lvl>
    <w:lvl w:ilvl="2" w:tplc="6E566D1C">
      <w:start w:val="4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AD808D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CA5E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305B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A6AF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3E79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C0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ED3D2C"/>
    <w:multiLevelType w:val="hybridMultilevel"/>
    <w:tmpl w:val="0D386028"/>
    <w:lvl w:ilvl="0" w:tplc="1A9E65C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B03157"/>
    <w:multiLevelType w:val="hybridMultilevel"/>
    <w:tmpl w:val="4ACC0D2A"/>
    <w:lvl w:ilvl="0" w:tplc="6C0678FA">
      <w:start w:val="1"/>
      <w:numFmt w:val="bullet"/>
      <w:pStyle w:val="Listapunktowana3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407E6B48"/>
    <w:multiLevelType w:val="hybridMultilevel"/>
    <w:tmpl w:val="F2763F5A"/>
    <w:lvl w:ilvl="0" w:tplc="BFFA6DA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A69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5413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0F7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4A72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AEEE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787A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0898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8C59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793A75"/>
    <w:multiLevelType w:val="hybridMultilevel"/>
    <w:tmpl w:val="D80CE8F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5DB1442"/>
    <w:multiLevelType w:val="hybridMultilevel"/>
    <w:tmpl w:val="CAE06C20"/>
    <w:lvl w:ilvl="0" w:tplc="8FDEC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E0AF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B057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444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0C1C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26E8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CEE6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347B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B64E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EA53C1"/>
    <w:multiLevelType w:val="hybridMultilevel"/>
    <w:tmpl w:val="4A1436DE"/>
    <w:lvl w:ilvl="0" w:tplc="56186E3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A76EC5C8">
      <w:start w:val="1"/>
      <w:numFmt w:val="lowerLetter"/>
      <w:lvlText w:val="%2)"/>
      <w:lvlJc w:val="left"/>
      <w:pPr>
        <w:tabs>
          <w:tab w:val="num" w:pos="1533"/>
        </w:tabs>
        <w:ind w:left="1533" w:hanging="453"/>
      </w:pPr>
      <w:rPr>
        <w:rFonts w:ascii="Arial" w:hAnsi="Arial" w:hint="default"/>
        <w:b w:val="0"/>
        <w:i w:val="0"/>
        <w:sz w:val="20"/>
        <w:szCs w:val="20"/>
      </w:rPr>
    </w:lvl>
    <w:lvl w:ilvl="2" w:tplc="54F6F472">
      <w:start w:val="5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450E98"/>
    <w:multiLevelType w:val="hybridMultilevel"/>
    <w:tmpl w:val="86A83B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8EDD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ahoma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9B56CFD"/>
    <w:multiLevelType w:val="hybridMultilevel"/>
    <w:tmpl w:val="EA066AAC"/>
    <w:lvl w:ilvl="0" w:tplc="D5743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3C50D4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04F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6C55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1253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D088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6AF3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B04C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964A13"/>
    <w:multiLevelType w:val="hybridMultilevel"/>
    <w:tmpl w:val="65E0ABA8"/>
    <w:lvl w:ilvl="0" w:tplc="408E127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CBA527D"/>
    <w:multiLevelType w:val="hybridMultilevel"/>
    <w:tmpl w:val="2BD62B2C"/>
    <w:lvl w:ilvl="0" w:tplc="FDC4E9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E1F3FAB"/>
    <w:multiLevelType w:val="hybridMultilevel"/>
    <w:tmpl w:val="9ABEDACC"/>
    <w:lvl w:ilvl="0" w:tplc="7608794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2628146">
      <w:start w:val="2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39C24DF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9809EA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1E0F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C4F14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542F48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0BA9E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04D6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EB12191"/>
    <w:multiLevelType w:val="hybridMultilevel"/>
    <w:tmpl w:val="3DF8E0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DA6D95"/>
    <w:multiLevelType w:val="hybridMultilevel"/>
    <w:tmpl w:val="AF665078"/>
    <w:lvl w:ilvl="0" w:tplc="4F585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7B46CD"/>
    <w:multiLevelType w:val="hybridMultilevel"/>
    <w:tmpl w:val="DCFA06F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9FD18B9"/>
    <w:multiLevelType w:val="hybridMultilevel"/>
    <w:tmpl w:val="476C5A4E"/>
    <w:name w:val="WW8Num52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C945EBC"/>
    <w:multiLevelType w:val="hybridMultilevel"/>
    <w:tmpl w:val="3356CD74"/>
    <w:lvl w:ilvl="0" w:tplc="FEC42C8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A25625"/>
    <w:multiLevelType w:val="hybridMultilevel"/>
    <w:tmpl w:val="F350D9C0"/>
    <w:lvl w:ilvl="0" w:tplc="35B6EE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DBD6EBF"/>
    <w:multiLevelType w:val="hybridMultilevel"/>
    <w:tmpl w:val="D9E021D0"/>
    <w:lvl w:ilvl="0" w:tplc="0BC0479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EC20ADD"/>
    <w:multiLevelType w:val="hybridMultilevel"/>
    <w:tmpl w:val="EFB47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EF8149D"/>
    <w:multiLevelType w:val="hybridMultilevel"/>
    <w:tmpl w:val="215AFED6"/>
    <w:lvl w:ilvl="0" w:tplc="FBC2EA4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89205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64D38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A34B26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A6234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06A7F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FF4724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9C68E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827D0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1276E28"/>
    <w:multiLevelType w:val="hybridMultilevel"/>
    <w:tmpl w:val="D80CE8F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67811293"/>
    <w:multiLevelType w:val="hybridMultilevel"/>
    <w:tmpl w:val="76E25A3E"/>
    <w:lvl w:ilvl="0" w:tplc="E14A553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59D820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3E28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40C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A3C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1CF7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06F7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1A1E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AC63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BB138AF"/>
    <w:multiLevelType w:val="hybridMultilevel"/>
    <w:tmpl w:val="944820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EDD6A79"/>
    <w:multiLevelType w:val="multilevel"/>
    <w:tmpl w:val="CC8A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1C907F6"/>
    <w:multiLevelType w:val="hybridMultilevel"/>
    <w:tmpl w:val="D80CE8F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732C1DA8"/>
    <w:multiLevelType w:val="hybridMultilevel"/>
    <w:tmpl w:val="0EB0E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964851"/>
    <w:multiLevelType w:val="hybridMultilevel"/>
    <w:tmpl w:val="0C486A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8E59DA"/>
    <w:multiLevelType w:val="hybridMultilevel"/>
    <w:tmpl w:val="6CFEC206"/>
    <w:lvl w:ilvl="0" w:tplc="7A94F8F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DB56377"/>
    <w:multiLevelType w:val="hybridMultilevel"/>
    <w:tmpl w:val="39DC3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E6953AA"/>
    <w:multiLevelType w:val="hybridMultilevel"/>
    <w:tmpl w:val="66B231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10"/>
  </w:num>
  <w:num w:numId="4">
    <w:abstractNumId w:val="17"/>
  </w:num>
  <w:num w:numId="5">
    <w:abstractNumId w:val="27"/>
  </w:num>
  <w:num w:numId="6">
    <w:abstractNumId w:val="33"/>
  </w:num>
  <w:num w:numId="7">
    <w:abstractNumId w:val="38"/>
  </w:num>
  <w:num w:numId="8">
    <w:abstractNumId w:val="4"/>
  </w:num>
  <w:num w:numId="9">
    <w:abstractNumId w:val="34"/>
  </w:num>
  <w:num w:numId="10">
    <w:abstractNumId w:val="29"/>
  </w:num>
  <w:num w:numId="11">
    <w:abstractNumId w:val="7"/>
  </w:num>
  <w:num w:numId="12">
    <w:abstractNumId w:val="30"/>
  </w:num>
  <w:num w:numId="13">
    <w:abstractNumId w:val="14"/>
  </w:num>
  <w:num w:numId="14">
    <w:abstractNumId w:val="3"/>
  </w:num>
  <w:num w:numId="15">
    <w:abstractNumId w:val="16"/>
  </w:num>
  <w:num w:numId="16">
    <w:abstractNumId w:val="8"/>
  </w:num>
  <w:num w:numId="17">
    <w:abstractNumId w:val="25"/>
  </w:num>
  <w:num w:numId="18">
    <w:abstractNumId w:val="23"/>
  </w:num>
  <w:num w:numId="19">
    <w:abstractNumId w:val="31"/>
  </w:num>
  <w:num w:numId="20">
    <w:abstractNumId w:val="40"/>
  </w:num>
  <w:num w:numId="21">
    <w:abstractNumId w:val="42"/>
  </w:num>
  <w:num w:numId="22">
    <w:abstractNumId w:val="28"/>
  </w:num>
  <w:num w:numId="23">
    <w:abstractNumId w:val="15"/>
  </w:num>
  <w:num w:numId="24">
    <w:abstractNumId w:val="20"/>
  </w:num>
  <w:num w:numId="25">
    <w:abstractNumId w:val="12"/>
  </w:num>
  <w:num w:numId="26">
    <w:abstractNumId w:val="36"/>
  </w:num>
  <w:num w:numId="27">
    <w:abstractNumId w:val="19"/>
  </w:num>
  <w:num w:numId="28">
    <w:abstractNumId w:val="26"/>
  </w:num>
  <w:num w:numId="29">
    <w:abstractNumId w:val="11"/>
  </w:num>
  <w:num w:numId="30">
    <w:abstractNumId w:val="5"/>
  </w:num>
  <w:num w:numId="31">
    <w:abstractNumId w:val="21"/>
  </w:num>
  <w:num w:numId="32">
    <w:abstractNumId w:val="48"/>
  </w:num>
  <w:num w:numId="33">
    <w:abstractNumId w:val="39"/>
  </w:num>
  <w:num w:numId="34">
    <w:abstractNumId w:val="43"/>
  </w:num>
  <w:num w:numId="35">
    <w:abstractNumId w:val="37"/>
  </w:num>
  <w:num w:numId="36">
    <w:abstractNumId w:val="50"/>
  </w:num>
  <w:num w:numId="37">
    <w:abstractNumId w:val="13"/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9"/>
  </w:num>
  <w:num w:numId="41">
    <w:abstractNumId w:val="45"/>
  </w:num>
  <w:num w:numId="42">
    <w:abstractNumId w:val="24"/>
  </w:num>
  <w:num w:numId="43">
    <w:abstractNumId w:val="41"/>
  </w:num>
  <w:num w:numId="44">
    <w:abstractNumId w:val="32"/>
  </w:num>
  <w:num w:numId="45">
    <w:abstractNumId w:val="46"/>
  </w:num>
  <w:num w:numId="46">
    <w:abstractNumId w:val="18"/>
  </w:num>
  <w:num w:numId="47">
    <w:abstractNumId w:val="6"/>
  </w:num>
  <w:num w:numId="48">
    <w:abstractNumId w:val="4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972"/>
    <w:rsid w:val="0000025D"/>
    <w:rsid w:val="000026FD"/>
    <w:rsid w:val="00012E7F"/>
    <w:rsid w:val="00015E59"/>
    <w:rsid w:val="00016141"/>
    <w:rsid w:val="00016CD1"/>
    <w:rsid w:val="00020812"/>
    <w:rsid w:val="00021623"/>
    <w:rsid w:val="00021D38"/>
    <w:rsid w:val="00021FD1"/>
    <w:rsid w:val="000225B8"/>
    <w:rsid w:val="000226F5"/>
    <w:rsid w:val="00024CEF"/>
    <w:rsid w:val="000252B8"/>
    <w:rsid w:val="000256DE"/>
    <w:rsid w:val="0002584E"/>
    <w:rsid w:val="00027CC6"/>
    <w:rsid w:val="00027FB3"/>
    <w:rsid w:val="00031A3C"/>
    <w:rsid w:val="00033066"/>
    <w:rsid w:val="00034754"/>
    <w:rsid w:val="00035EAA"/>
    <w:rsid w:val="00036311"/>
    <w:rsid w:val="0004117F"/>
    <w:rsid w:val="00041ADA"/>
    <w:rsid w:val="00042C05"/>
    <w:rsid w:val="000512C6"/>
    <w:rsid w:val="000523FE"/>
    <w:rsid w:val="00053762"/>
    <w:rsid w:val="000574C7"/>
    <w:rsid w:val="00057B04"/>
    <w:rsid w:val="00060544"/>
    <w:rsid w:val="0006079B"/>
    <w:rsid w:val="0006243D"/>
    <w:rsid w:val="000636A0"/>
    <w:rsid w:val="00064403"/>
    <w:rsid w:val="00064CEF"/>
    <w:rsid w:val="0006511B"/>
    <w:rsid w:val="0006554D"/>
    <w:rsid w:val="00066736"/>
    <w:rsid w:val="000751B3"/>
    <w:rsid w:val="00081428"/>
    <w:rsid w:val="00085CD4"/>
    <w:rsid w:val="00087ED9"/>
    <w:rsid w:val="00090127"/>
    <w:rsid w:val="000909A0"/>
    <w:rsid w:val="00091A58"/>
    <w:rsid w:val="00092B71"/>
    <w:rsid w:val="00092D35"/>
    <w:rsid w:val="00093BC4"/>
    <w:rsid w:val="00094139"/>
    <w:rsid w:val="00096939"/>
    <w:rsid w:val="00096BE5"/>
    <w:rsid w:val="000A3400"/>
    <w:rsid w:val="000A3638"/>
    <w:rsid w:val="000A435F"/>
    <w:rsid w:val="000A4C05"/>
    <w:rsid w:val="000A532C"/>
    <w:rsid w:val="000B0221"/>
    <w:rsid w:val="000B0932"/>
    <w:rsid w:val="000B1651"/>
    <w:rsid w:val="000C05B0"/>
    <w:rsid w:val="000C1A5F"/>
    <w:rsid w:val="000C3CA7"/>
    <w:rsid w:val="000C4869"/>
    <w:rsid w:val="000D06F7"/>
    <w:rsid w:val="000D1F03"/>
    <w:rsid w:val="000D3385"/>
    <w:rsid w:val="000E12E2"/>
    <w:rsid w:val="000E286C"/>
    <w:rsid w:val="000E44D2"/>
    <w:rsid w:val="000E48D2"/>
    <w:rsid w:val="000E7993"/>
    <w:rsid w:val="000F2A30"/>
    <w:rsid w:val="00105944"/>
    <w:rsid w:val="001138C8"/>
    <w:rsid w:val="001138D5"/>
    <w:rsid w:val="00117377"/>
    <w:rsid w:val="00117644"/>
    <w:rsid w:val="001201F7"/>
    <w:rsid w:val="00120A4E"/>
    <w:rsid w:val="00121F07"/>
    <w:rsid w:val="00123165"/>
    <w:rsid w:val="0012486D"/>
    <w:rsid w:val="00125197"/>
    <w:rsid w:val="001251F8"/>
    <w:rsid w:val="00126DDB"/>
    <w:rsid w:val="00127416"/>
    <w:rsid w:val="001276A8"/>
    <w:rsid w:val="00127E30"/>
    <w:rsid w:val="0013087F"/>
    <w:rsid w:val="0013223C"/>
    <w:rsid w:val="0013466D"/>
    <w:rsid w:val="00134C10"/>
    <w:rsid w:val="00136246"/>
    <w:rsid w:val="00136B79"/>
    <w:rsid w:val="00136B8C"/>
    <w:rsid w:val="001457D7"/>
    <w:rsid w:val="00146341"/>
    <w:rsid w:val="001479B9"/>
    <w:rsid w:val="00147B60"/>
    <w:rsid w:val="00147F2F"/>
    <w:rsid w:val="00150C3C"/>
    <w:rsid w:val="00152FB3"/>
    <w:rsid w:val="001607FA"/>
    <w:rsid w:val="00160BDF"/>
    <w:rsid w:val="001619BD"/>
    <w:rsid w:val="00163750"/>
    <w:rsid w:val="00164300"/>
    <w:rsid w:val="00164976"/>
    <w:rsid w:val="0016754E"/>
    <w:rsid w:val="00167AE5"/>
    <w:rsid w:val="001727CD"/>
    <w:rsid w:val="00173ABC"/>
    <w:rsid w:val="00175CED"/>
    <w:rsid w:val="00176AC6"/>
    <w:rsid w:val="00176B8C"/>
    <w:rsid w:val="001807AA"/>
    <w:rsid w:val="001836B9"/>
    <w:rsid w:val="00185544"/>
    <w:rsid w:val="00185CE5"/>
    <w:rsid w:val="00190258"/>
    <w:rsid w:val="001929EF"/>
    <w:rsid w:val="0019304A"/>
    <w:rsid w:val="00193B31"/>
    <w:rsid w:val="001975C3"/>
    <w:rsid w:val="001979CA"/>
    <w:rsid w:val="001A202F"/>
    <w:rsid w:val="001A22B7"/>
    <w:rsid w:val="001A3DA6"/>
    <w:rsid w:val="001A49F8"/>
    <w:rsid w:val="001A53F5"/>
    <w:rsid w:val="001A63FD"/>
    <w:rsid w:val="001A7276"/>
    <w:rsid w:val="001B039B"/>
    <w:rsid w:val="001B20FB"/>
    <w:rsid w:val="001B793A"/>
    <w:rsid w:val="001C2335"/>
    <w:rsid w:val="001C4EFF"/>
    <w:rsid w:val="001C5172"/>
    <w:rsid w:val="001C5878"/>
    <w:rsid w:val="001C5FCC"/>
    <w:rsid w:val="001C74C9"/>
    <w:rsid w:val="001C78A6"/>
    <w:rsid w:val="001D0A8B"/>
    <w:rsid w:val="001D18F7"/>
    <w:rsid w:val="001D31C6"/>
    <w:rsid w:val="001D3966"/>
    <w:rsid w:val="001D3E0A"/>
    <w:rsid w:val="001D499E"/>
    <w:rsid w:val="001D5B24"/>
    <w:rsid w:val="001D7304"/>
    <w:rsid w:val="001E1A7F"/>
    <w:rsid w:val="001E2214"/>
    <w:rsid w:val="001E329D"/>
    <w:rsid w:val="001E40DC"/>
    <w:rsid w:val="001E4552"/>
    <w:rsid w:val="001E4A32"/>
    <w:rsid w:val="001E4FEA"/>
    <w:rsid w:val="001E6CB9"/>
    <w:rsid w:val="001F079A"/>
    <w:rsid w:val="001F17AF"/>
    <w:rsid w:val="001F1902"/>
    <w:rsid w:val="001F1CF3"/>
    <w:rsid w:val="001F23CE"/>
    <w:rsid w:val="001F287A"/>
    <w:rsid w:val="001F3658"/>
    <w:rsid w:val="001F697C"/>
    <w:rsid w:val="001F714E"/>
    <w:rsid w:val="001F76F4"/>
    <w:rsid w:val="00201926"/>
    <w:rsid w:val="00203C00"/>
    <w:rsid w:val="00204BD7"/>
    <w:rsid w:val="00204BE8"/>
    <w:rsid w:val="0020762B"/>
    <w:rsid w:val="00207DED"/>
    <w:rsid w:val="00210401"/>
    <w:rsid w:val="00211850"/>
    <w:rsid w:val="00211CBD"/>
    <w:rsid w:val="002133F7"/>
    <w:rsid w:val="00216313"/>
    <w:rsid w:val="002204BA"/>
    <w:rsid w:val="00221355"/>
    <w:rsid w:val="002247D7"/>
    <w:rsid w:val="00227D94"/>
    <w:rsid w:val="00230D82"/>
    <w:rsid w:val="00233A4D"/>
    <w:rsid w:val="002363AD"/>
    <w:rsid w:val="0024136C"/>
    <w:rsid w:val="002445EC"/>
    <w:rsid w:val="00245826"/>
    <w:rsid w:val="00245FD4"/>
    <w:rsid w:val="00247F8E"/>
    <w:rsid w:val="00250178"/>
    <w:rsid w:val="0025056D"/>
    <w:rsid w:val="00250808"/>
    <w:rsid w:val="00251B86"/>
    <w:rsid w:val="00252C8C"/>
    <w:rsid w:val="00254274"/>
    <w:rsid w:val="0025519F"/>
    <w:rsid w:val="0025689B"/>
    <w:rsid w:val="00257E2B"/>
    <w:rsid w:val="00260BD7"/>
    <w:rsid w:val="00261A0C"/>
    <w:rsid w:val="002625A6"/>
    <w:rsid w:val="00262F92"/>
    <w:rsid w:val="002638D7"/>
    <w:rsid w:val="00265EB3"/>
    <w:rsid w:val="00266A7D"/>
    <w:rsid w:val="00270DDD"/>
    <w:rsid w:val="00272E6E"/>
    <w:rsid w:val="00273D29"/>
    <w:rsid w:val="00274786"/>
    <w:rsid w:val="00274A8C"/>
    <w:rsid w:val="0027501A"/>
    <w:rsid w:val="00275969"/>
    <w:rsid w:val="002760D0"/>
    <w:rsid w:val="0027718D"/>
    <w:rsid w:val="00277B43"/>
    <w:rsid w:val="002800C1"/>
    <w:rsid w:val="00281248"/>
    <w:rsid w:val="00281B2C"/>
    <w:rsid w:val="002826C1"/>
    <w:rsid w:val="002840E0"/>
    <w:rsid w:val="002857A4"/>
    <w:rsid w:val="002858C2"/>
    <w:rsid w:val="00290F10"/>
    <w:rsid w:val="00292A4D"/>
    <w:rsid w:val="002945A9"/>
    <w:rsid w:val="002959D9"/>
    <w:rsid w:val="00296583"/>
    <w:rsid w:val="002A09DC"/>
    <w:rsid w:val="002A2006"/>
    <w:rsid w:val="002A2E75"/>
    <w:rsid w:val="002A4CAD"/>
    <w:rsid w:val="002B0078"/>
    <w:rsid w:val="002B29CA"/>
    <w:rsid w:val="002B40AC"/>
    <w:rsid w:val="002B51D6"/>
    <w:rsid w:val="002B6547"/>
    <w:rsid w:val="002B7CDC"/>
    <w:rsid w:val="002C05CD"/>
    <w:rsid w:val="002C1C74"/>
    <w:rsid w:val="002C1E89"/>
    <w:rsid w:val="002C2F95"/>
    <w:rsid w:val="002C3FE6"/>
    <w:rsid w:val="002C5D32"/>
    <w:rsid w:val="002D30A7"/>
    <w:rsid w:val="002D349C"/>
    <w:rsid w:val="002D3A77"/>
    <w:rsid w:val="002D4CF1"/>
    <w:rsid w:val="002D62C0"/>
    <w:rsid w:val="002E1498"/>
    <w:rsid w:val="002E2B39"/>
    <w:rsid w:val="002E3F53"/>
    <w:rsid w:val="002E68C4"/>
    <w:rsid w:val="002E6B89"/>
    <w:rsid w:val="002E6B8A"/>
    <w:rsid w:val="002F0D07"/>
    <w:rsid w:val="002F17F4"/>
    <w:rsid w:val="00300792"/>
    <w:rsid w:val="0030353B"/>
    <w:rsid w:val="0030429C"/>
    <w:rsid w:val="00307467"/>
    <w:rsid w:val="00310A0A"/>
    <w:rsid w:val="00310E73"/>
    <w:rsid w:val="003126C8"/>
    <w:rsid w:val="0031341B"/>
    <w:rsid w:val="00313D80"/>
    <w:rsid w:val="00316AF9"/>
    <w:rsid w:val="00317474"/>
    <w:rsid w:val="00320FE0"/>
    <w:rsid w:val="003278A7"/>
    <w:rsid w:val="00327D12"/>
    <w:rsid w:val="00331478"/>
    <w:rsid w:val="003320C2"/>
    <w:rsid w:val="00333BCB"/>
    <w:rsid w:val="00335CAF"/>
    <w:rsid w:val="00336C80"/>
    <w:rsid w:val="0033774D"/>
    <w:rsid w:val="00340DE4"/>
    <w:rsid w:val="00340FCC"/>
    <w:rsid w:val="0034396B"/>
    <w:rsid w:val="00346197"/>
    <w:rsid w:val="00351137"/>
    <w:rsid w:val="003528CA"/>
    <w:rsid w:val="003537DD"/>
    <w:rsid w:val="00353F69"/>
    <w:rsid w:val="0035414D"/>
    <w:rsid w:val="00354889"/>
    <w:rsid w:val="00354CB0"/>
    <w:rsid w:val="003554FB"/>
    <w:rsid w:val="00355912"/>
    <w:rsid w:val="00362166"/>
    <w:rsid w:val="00362DA6"/>
    <w:rsid w:val="0036317D"/>
    <w:rsid w:val="003750FB"/>
    <w:rsid w:val="003808F7"/>
    <w:rsid w:val="0038216B"/>
    <w:rsid w:val="00386BD4"/>
    <w:rsid w:val="00392649"/>
    <w:rsid w:val="00393825"/>
    <w:rsid w:val="00394B16"/>
    <w:rsid w:val="003950F7"/>
    <w:rsid w:val="0039650C"/>
    <w:rsid w:val="003975A7"/>
    <w:rsid w:val="00397C0C"/>
    <w:rsid w:val="003A08B3"/>
    <w:rsid w:val="003A1032"/>
    <w:rsid w:val="003A7B72"/>
    <w:rsid w:val="003B0078"/>
    <w:rsid w:val="003B0B9D"/>
    <w:rsid w:val="003B3AAC"/>
    <w:rsid w:val="003B45F4"/>
    <w:rsid w:val="003B768F"/>
    <w:rsid w:val="003B7B2B"/>
    <w:rsid w:val="003C1FF6"/>
    <w:rsid w:val="003C3347"/>
    <w:rsid w:val="003C459C"/>
    <w:rsid w:val="003C60B0"/>
    <w:rsid w:val="003C77E4"/>
    <w:rsid w:val="003C7B57"/>
    <w:rsid w:val="003D05B3"/>
    <w:rsid w:val="003D0CAE"/>
    <w:rsid w:val="003D3E5B"/>
    <w:rsid w:val="003D4319"/>
    <w:rsid w:val="003D4D1E"/>
    <w:rsid w:val="003D51A3"/>
    <w:rsid w:val="003D7647"/>
    <w:rsid w:val="003E1673"/>
    <w:rsid w:val="003E1F20"/>
    <w:rsid w:val="003E2A8A"/>
    <w:rsid w:val="003E598C"/>
    <w:rsid w:val="003E5BFD"/>
    <w:rsid w:val="003E7290"/>
    <w:rsid w:val="003F0EAF"/>
    <w:rsid w:val="003F1EB0"/>
    <w:rsid w:val="003F4484"/>
    <w:rsid w:val="003F7D7E"/>
    <w:rsid w:val="00400950"/>
    <w:rsid w:val="00402220"/>
    <w:rsid w:val="004030B7"/>
    <w:rsid w:val="004047CC"/>
    <w:rsid w:val="00405359"/>
    <w:rsid w:val="00407410"/>
    <w:rsid w:val="00411B89"/>
    <w:rsid w:val="00412951"/>
    <w:rsid w:val="004134D0"/>
    <w:rsid w:val="00413CF6"/>
    <w:rsid w:val="004157FE"/>
    <w:rsid w:val="00416FB6"/>
    <w:rsid w:val="00417827"/>
    <w:rsid w:val="00420E01"/>
    <w:rsid w:val="00421BBA"/>
    <w:rsid w:val="004224E6"/>
    <w:rsid w:val="0042427D"/>
    <w:rsid w:val="004248D6"/>
    <w:rsid w:val="004302CB"/>
    <w:rsid w:val="00431594"/>
    <w:rsid w:val="00431889"/>
    <w:rsid w:val="00435497"/>
    <w:rsid w:val="004375E4"/>
    <w:rsid w:val="00442A7B"/>
    <w:rsid w:val="0044335F"/>
    <w:rsid w:val="0044356A"/>
    <w:rsid w:val="004521B3"/>
    <w:rsid w:val="0045431E"/>
    <w:rsid w:val="00456361"/>
    <w:rsid w:val="004576B8"/>
    <w:rsid w:val="00462F30"/>
    <w:rsid w:val="004633CF"/>
    <w:rsid w:val="00467657"/>
    <w:rsid w:val="00471450"/>
    <w:rsid w:val="00471A90"/>
    <w:rsid w:val="00472324"/>
    <w:rsid w:val="004745AD"/>
    <w:rsid w:val="00475430"/>
    <w:rsid w:val="004772C0"/>
    <w:rsid w:val="00485C4C"/>
    <w:rsid w:val="00486195"/>
    <w:rsid w:val="004869C6"/>
    <w:rsid w:val="00491E02"/>
    <w:rsid w:val="004925C2"/>
    <w:rsid w:val="00495E21"/>
    <w:rsid w:val="00496AAD"/>
    <w:rsid w:val="00497B21"/>
    <w:rsid w:val="004A24C3"/>
    <w:rsid w:val="004A361F"/>
    <w:rsid w:val="004A42B4"/>
    <w:rsid w:val="004A51DB"/>
    <w:rsid w:val="004B3F69"/>
    <w:rsid w:val="004B4201"/>
    <w:rsid w:val="004B4371"/>
    <w:rsid w:val="004B49BA"/>
    <w:rsid w:val="004B5A60"/>
    <w:rsid w:val="004C29D7"/>
    <w:rsid w:val="004C4E75"/>
    <w:rsid w:val="004C4F16"/>
    <w:rsid w:val="004C75A1"/>
    <w:rsid w:val="004D058D"/>
    <w:rsid w:val="004D3925"/>
    <w:rsid w:val="004D4BF1"/>
    <w:rsid w:val="004D4EC2"/>
    <w:rsid w:val="004D7A8C"/>
    <w:rsid w:val="004E062E"/>
    <w:rsid w:val="004E3D4C"/>
    <w:rsid w:val="004E443F"/>
    <w:rsid w:val="004E704B"/>
    <w:rsid w:val="004F0F56"/>
    <w:rsid w:val="004F2924"/>
    <w:rsid w:val="004F57EC"/>
    <w:rsid w:val="004F6CA8"/>
    <w:rsid w:val="004F7FA0"/>
    <w:rsid w:val="00500714"/>
    <w:rsid w:val="00502918"/>
    <w:rsid w:val="00505020"/>
    <w:rsid w:val="00511138"/>
    <w:rsid w:val="00514FB4"/>
    <w:rsid w:val="00516BE3"/>
    <w:rsid w:val="0052115D"/>
    <w:rsid w:val="00521E1A"/>
    <w:rsid w:val="00522067"/>
    <w:rsid w:val="005221AB"/>
    <w:rsid w:val="0052247E"/>
    <w:rsid w:val="00522B6C"/>
    <w:rsid w:val="0052384D"/>
    <w:rsid w:val="00523C0A"/>
    <w:rsid w:val="005240E0"/>
    <w:rsid w:val="005266D2"/>
    <w:rsid w:val="005274D3"/>
    <w:rsid w:val="005319E6"/>
    <w:rsid w:val="00533B83"/>
    <w:rsid w:val="00536942"/>
    <w:rsid w:val="005412B2"/>
    <w:rsid w:val="00543175"/>
    <w:rsid w:val="00543F15"/>
    <w:rsid w:val="005447D1"/>
    <w:rsid w:val="005462C7"/>
    <w:rsid w:val="005464AA"/>
    <w:rsid w:val="00551C10"/>
    <w:rsid w:val="0055640A"/>
    <w:rsid w:val="00556E79"/>
    <w:rsid w:val="0056285D"/>
    <w:rsid w:val="00565653"/>
    <w:rsid w:val="00565B16"/>
    <w:rsid w:val="0057112C"/>
    <w:rsid w:val="0057179F"/>
    <w:rsid w:val="005718E4"/>
    <w:rsid w:val="005756DE"/>
    <w:rsid w:val="00575D9F"/>
    <w:rsid w:val="005768FA"/>
    <w:rsid w:val="00580F5B"/>
    <w:rsid w:val="005821CC"/>
    <w:rsid w:val="00582641"/>
    <w:rsid w:val="00584519"/>
    <w:rsid w:val="00585444"/>
    <w:rsid w:val="00590CC8"/>
    <w:rsid w:val="00591A11"/>
    <w:rsid w:val="00593A49"/>
    <w:rsid w:val="00595050"/>
    <w:rsid w:val="00596FAB"/>
    <w:rsid w:val="005973EF"/>
    <w:rsid w:val="005978AB"/>
    <w:rsid w:val="005979C0"/>
    <w:rsid w:val="005A2065"/>
    <w:rsid w:val="005A216D"/>
    <w:rsid w:val="005A3AD5"/>
    <w:rsid w:val="005A59F4"/>
    <w:rsid w:val="005A5AA7"/>
    <w:rsid w:val="005A79D5"/>
    <w:rsid w:val="005B03E5"/>
    <w:rsid w:val="005B0FDA"/>
    <w:rsid w:val="005B36A7"/>
    <w:rsid w:val="005B4630"/>
    <w:rsid w:val="005B619F"/>
    <w:rsid w:val="005B7018"/>
    <w:rsid w:val="005B71EB"/>
    <w:rsid w:val="005C4F25"/>
    <w:rsid w:val="005C6202"/>
    <w:rsid w:val="005C6A96"/>
    <w:rsid w:val="005D0987"/>
    <w:rsid w:val="005D1084"/>
    <w:rsid w:val="005D177D"/>
    <w:rsid w:val="005D231D"/>
    <w:rsid w:val="005D2CC2"/>
    <w:rsid w:val="005D37BA"/>
    <w:rsid w:val="005D4687"/>
    <w:rsid w:val="005D4D36"/>
    <w:rsid w:val="005D63B0"/>
    <w:rsid w:val="005D74D4"/>
    <w:rsid w:val="005E751F"/>
    <w:rsid w:val="005F09E7"/>
    <w:rsid w:val="005F156A"/>
    <w:rsid w:val="005F174B"/>
    <w:rsid w:val="005F1F7D"/>
    <w:rsid w:val="005F245A"/>
    <w:rsid w:val="005F6A08"/>
    <w:rsid w:val="00600184"/>
    <w:rsid w:val="0060247D"/>
    <w:rsid w:val="006027A6"/>
    <w:rsid w:val="00603FDB"/>
    <w:rsid w:val="0060409A"/>
    <w:rsid w:val="006054BD"/>
    <w:rsid w:val="00605BCE"/>
    <w:rsid w:val="00606231"/>
    <w:rsid w:val="00607A26"/>
    <w:rsid w:val="006120A8"/>
    <w:rsid w:val="00614726"/>
    <w:rsid w:val="00615274"/>
    <w:rsid w:val="006153B2"/>
    <w:rsid w:val="0061610E"/>
    <w:rsid w:val="006173D7"/>
    <w:rsid w:val="00620428"/>
    <w:rsid w:val="00620A67"/>
    <w:rsid w:val="00621195"/>
    <w:rsid w:val="00624A21"/>
    <w:rsid w:val="00625BE5"/>
    <w:rsid w:val="006262A7"/>
    <w:rsid w:val="0062709A"/>
    <w:rsid w:val="00630BB7"/>
    <w:rsid w:val="00635F6A"/>
    <w:rsid w:val="00644614"/>
    <w:rsid w:val="00646F0B"/>
    <w:rsid w:val="00647DEC"/>
    <w:rsid w:val="00651482"/>
    <w:rsid w:val="00652169"/>
    <w:rsid w:val="00652F1A"/>
    <w:rsid w:val="00656A89"/>
    <w:rsid w:val="00656B65"/>
    <w:rsid w:val="00663683"/>
    <w:rsid w:val="00664D91"/>
    <w:rsid w:val="00666860"/>
    <w:rsid w:val="00666BD0"/>
    <w:rsid w:val="0066757B"/>
    <w:rsid w:val="00671E7F"/>
    <w:rsid w:val="006724D1"/>
    <w:rsid w:val="006726C9"/>
    <w:rsid w:val="0067291E"/>
    <w:rsid w:val="00673BF4"/>
    <w:rsid w:val="0067571E"/>
    <w:rsid w:val="00675982"/>
    <w:rsid w:val="00675EF6"/>
    <w:rsid w:val="00676F6A"/>
    <w:rsid w:val="00677C7C"/>
    <w:rsid w:val="006801FE"/>
    <w:rsid w:val="00680A7F"/>
    <w:rsid w:val="0068244A"/>
    <w:rsid w:val="0068638F"/>
    <w:rsid w:val="00687D95"/>
    <w:rsid w:val="0069087A"/>
    <w:rsid w:val="0069563C"/>
    <w:rsid w:val="006A2D45"/>
    <w:rsid w:val="006A4C2B"/>
    <w:rsid w:val="006B1105"/>
    <w:rsid w:val="006B164B"/>
    <w:rsid w:val="006B7CB9"/>
    <w:rsid w:val="006C12C2"/>
    <w:rsid w:val="006C136F"/>
    <w:rsid w:val="006C141D"/>
    <w:rsid w:val="006C1A2E"/>
    <w:rsid w:val="006C1D88"/>
    <w:rsid w:val="006C71D6"/>
    <w:rsid w:val="006C74A7"/>
    <w:rsid w:val="006D2341"/>
    <w:rsid w:val="006D24FB"/>
    <w:rsid w:val="006D327C"/>
    <w:rsid w:val="006D4548"/>
    <w:rsid w:val="006D65C0"/>
    <w:rsid w:val="006D67FC"/>
    <w:rsid w:val="006D7B68"/>
    <w:rsid w:val="006E2336"/>
    <w:rsid w:val="006E3941"/>
    <w:rsid w:val="006E475B"/>
    <w:rsid w:val="006E4923"/>
    <w:rsid w:val="006E5245"/>
    <w:rsid w:val="006E5CCB"/>
    <w:rsid w:val="006F0B60"/>
    <w:rsid w:val="006F2BA1"/>
    <w:rsid w:val="006F46DC"/>
    <w:rsid w:val="006F5517"/>
    <w:rsid w:val="006F74A6"/>
    <w:rsid w:val="006F7FDA"/>
    <w:rsid w:val="0070080E"/>
    <w:rsid w:val="00700CB8"/>
    <w:rsid w:val="00701395"/>
    <w:rsid w:val="00701C2A"/>
    <w:rsid w:val="00701D44"/>
    <w:rsid w:val="00704D01"/>
    <w:rsid w:val="00705711"/>
    <w:rsid w:val="00705F24"/>
    <w:rsid w:val="0071118D"/>
    <w:rsid w:val="00711CD9"/>
    <w:rsid w:val="00712EBB"/>
    <w:rsid w:val="007144D8"/>
    <w:rsid w:val="00716985"/>
    <w:rsid w:val="00721CB7"/>
    <w:rsid w:val="00723E5B"/>
    <w:rsid w:val="00724BC3"/>
    <w:rsid w:val="00724F43"/>
    <w:rsid w:val="0072503D"/>
    <w:rsid w:val="0072558D"/>
    <w:rsid w:val="0072560E"/>
    <w:rsid w:val="00727013"/>
    <w:rsid w:val="00732A25"/>
    <w:rsid w:val="00734541"/>
    <w:rsid w:val="00734854"/>
    <w:rsid w:val="007357D0"/>
    <w:rsid w:val="00740A43"/>
    <w:rsid w:val="00743D48"/>
    <w:rsid w:val="007449DA"/>
    <w:rsid w:val="00745909"/>
    <w:rsid w:val="007460BA"/>
    <w:rsid w:val="00746CED"/>
    <w:rsid w:val="00751213"/>
    <w:rsid w:val="00751333"/>
    <w:rsid w:val="007515CA"/>
    <w:rsid w:val="0075422C"/>
    <w:rsid w:val="00754FB4"/>
    <w:rsid w:val="0075621A"/>
    <w:rsid w:val="00763ED8"/>
    <w:rsid w:val="00767156"/>
    <w:rsid w:val="00770908"/>
    <w:rsid w:val="00775335"/>
    <w:rsid w:val="00776ABC"/>
    <w:rsid w:val="00777883"/>
    <w:rsid w:val="00781F8B"/>
    <w:rsid w:val="007823DC"/>
    <w:rsid w:val="00783566"/>
    <w:rsid w:val="007852E0"/>
    <w:rsid w:val="007858D6"/>
    <w:rsid w:val="00786C86"/>
    <w:rsid w:val="00793AF1"/>
    <w:rsid w:val="007950FF"/>
    <w:rsid w:val="007967AE"/>
    <w:rsid w:val="007976D4"/>
    <w:rsid w:val="007A2FA3"/>
    <w:rsid w:val="007A7672"/>
    <w:rsid w:val="007B02B1"/>
    <w:rsid w:val="007B45D6"/>
    <w:rsid w:val="007B74E6"/>
    <w:rsid w:val="007C262B"/>
    <w:rsid w:val="007C2B27"/>
    <w:rsid w:val="007C3661"/>
    <w:rsid w:val="007C54CD"/>
    <w:rsid w:val="007D062C"/>
    <w:rsid w:val="007D143B"/>
    <w:rsid w:val="007D1C37"/>
    <w:rsid w:val="007E2560"/>
    <w:rsid w:val="007E2B78"/>
    <w:rsid w:val="007E36D5"/>
    <w:rsid w:val="007E3D20"/>
    <w:rsid w:val="007E64F8"/>
    <w:rsid w:val="007E665B"/>
    <w:rsid w:val="007E7BAF"/>
    <w:rsid w:val="007E7C87"/>
    <w:rsid w:val="007F03D7"/>
    <w:rsid w:val="007F0F92"/>
    <w:rsid w:val="007F434F"/>
    <w:rsid w:val="007F5F7D"/>
    <w:rsid w:val="007F71BD"/>
    <w:rsid w:val="008000CD"/>
    <w:rsid w:val="00801C69"/>
    <w:rsid w:val="00804A27"/>
    <w:rsid w:val="008053FA"/>
    <w:rsid w:val="00806FB7"/>
    <w:rsid w:val="008078CF"/>
    <w:rsid w:val="00813A96"/>
    <w:rsid w:val="00813F36"/>
    <w:rsid w:val="00814CDB"/>
    <w:rsid w:val="00815E62"/>
    <w:rsid w:val="00816F0A"/>
    <w:rsid w:val="0081741E"/>
    <w:rsid w:val="0082109A"/>
    <w:rsid w:val="00821DC7"/>
    <w:rsid w:val="00823091"/>
    <w:rsid w:val="008247BF"/>
    <w:rsid w:val="00826D0F"/>
    <w:rsid w:val="0082716C"/>
    <w:rsid w:val="0082758B"/>
    <w:rsid w:val="00827CA3"/>
    <w:rsid w:val="00832F48"/>
    <w:rsid w:val="00833E08"/>
    <w:rsid w:val="00834950"/>
    <w:rsid w:val="00834EE8"/>
    <w:rsid w:val="00835786"/>
    <w:rsid w:val="00836E4C"/>
    <w:rsid w:val="00842B22"/>
    <w:rsid w:val="008441AF"/>
    <w:rsid w:val="0084587B"/>
    <w:rsid w:val="00846CA5"/>
    <w:rsid w:val="0084762F"/>
    <w:rsid w:val="008500CF"/>
    <w:rsid w:val="00852409"/>
    <w:rsid w:val="00852844"/>
    <w:rsid w:val="008530E0"/>
    <w:rsid w:val="00853578"/>
    <w:rsid w:val="00853D07"/>
    <w:rsid w:val="00854EC5"/>
    <w:rsid w:val="00854F78"/>
    <w:rsid w:val="008564FF"/>
    <w:rsid w:val="00856CAF"/>
    <w:rsid w:val="008579DD"/>
    <w:rsid w:val="00860CFF"/>
    <w:rsid w:val="0086286A"/>
    <w:rsid w:val="00862BD9"/>
    <w:rsid w:val="0086454F"/>
    <w:rsid w:val="00866E39"/>
    <w:rsid w:val="008729CD"/>
    <w:rsid w:val="00873B54"/>
    <w:rsid w:val="0087425F"/>
    <w:rsid w:val="008803F0"/>
    <w:rsid w:val="008825BB"/>
    <w:rsid w:val="00885129"/>
    <w:rsid w:val="00885EAD"/>
    <w:rsid w:val="00886DEE"/>
    <w:rsid w:val="008877A6"/>
    <w:rsid w:val="008918E8"/>
    <w:rsid w:val="00892BCC"/>
    <w:rsid w:val="00893EA2"/>
    <w:rsid w:val="00894972"/>
    <w:rsid w:val="00897DDA"/>
    <w:rsid w:val="008A02A8"/>
    <w:rsid w:val="008A076A"/>
    <w:rsid w:val="008A221C"/>
    <w:rsid w:val="008A3295"/>
    <w:rsid w:val="008A7617"/>
    <w:rsid w:val="008B0DFB"/>
    <w:rsid w:val="008B2A67"/>
    <w:rsid w:val="008B399B"/>
    <w:rsid w:val="008B652D"/>
    <w:rsid w:val="008B6C09"/>
    <w:rsid w:val="008C347F"/>
    <w:rsid w:val="008C3A81"/>
    <w:rsid w:val="008C5860"/>
    <w:rsid w:val="008C7890"/>
    <w:rsid w:val="008D0F56"/>
    <w:rsid w:val="008D112F"/>
    <w:rsid w:val="008D1E72"/>
    <w:rsid w:val="008D2630"/>
    <w:rsid w:val="008D432F"/>
    <w:rsid w:val="008D4ABC"/>
    <w:rsid w:val="008E3DCA"/>
    <w:rsid w:val="008E71AC"/>
    <w:rsid w:val="008F0179"/>
    <w:rsid w:val="008F27B3"/>
    <w:rsid w:val="008F3E98"/>
    <w:rsid w:val="008F4B16"/>
    <w:rsid w:val="008F701C"/>
    <w:rsid w:val="008F7887"/>
    <w:rsid w:val="009002A9"/>
    <w:rsid w:val="009009E7"/>
    <w:rsid w:val="0090115F"/>
    <w:rsid w:val="009028F7"/>
    <w:rsid w:val="00902C51"/>
    <w:rsid w:val="00903505"/>
    <w:rsid w:val="00903B85"/>
    <w:rsid w:val="00904CA8"/>
    <w:rsid w:val="00905BC0"/>
    <w:rsid w:val="00910D63"/>
    <w:rsid w:val="00911E17"/>
    <w:rsid w:val="00912CE1"/>
    <w:rsid w:val="009141A0"/>
    <w:rsid w:val="00916B44"/>
    <w:rsid w:val="00917E70"/>
    <w:rsid w:val="0092190C"/>
    <w:rsid w:val="00925784"/>
    <w:rsid w:val="00930F58"/>
    <w:rsid w:val="009322F6"/>
    <w:rsid w:val="00932CD0"/>
    <w:rsid w:val="009362D7"/>
    <w:rsid w:val="009379D3"/>
    <w:rsid w:val="00941321"/>
    <w:rsid w:val="00943901"/>
    <w:rsid w:val="00943D53"/>
    <w:rsid w:val="00945B54"/>
    <w:rsid w:val="00945BCC"/>
    <w:rsid w:val="00951827"/>
    <w:rsid w:val="00951ECF"/>
    <w:rsid w:val="00952677"/>
    <w:rsid w:val="0095475A"/>
    <w:rsid w:val="00954F51"/>
    <w:rsid w:val="0095700F"/>
    <w:rsid w:val="00957063"/>
    <w:rsid w:val="00962D87"/>
    <w:rsid w:val="009634AC"/>
    <w:rsid w:val="0096381E"/>
    <w:rsid w:val="00965FFA"/>
    <w:rsid w:val="00971F3E"/>
    <w:rsid w:val="0097256C"/>
    <w:rsid w:val="00972676"/>
    <w:rsid w:val="00974A56"/>
    <w:rsid w:val="00974DE6"/>
    <w:rsid w:val="009758FC"/>
    <w:rsid w:val="0097769C"/>
    <w:rsid w:val="009801CF"/>
    <w:rsid w:val="00981839"/>
    <w:rsid w:val="00983421"/>
    <w:rsid w:val="00984851"/>
    <w:rsid w:val="00984D4B"/>
    <w:rsid w:val="00984DA7"/>
    <w:rsid w:val="0098755D"/>
    <w:rsid w:val="009875B5"/>
    <w:rsid w:val="00995A2B"/>
    <w:rsid w:val="0099665A"/>
    <w:rsid w:val="00997C26"/>
    <w:rsid w:val="009A120B"/>
    <w:rsid w:val="009A2183"/>
    <w:rsid w:val="009A3222"/>
    <w:rsid w:val="009A5BEC"/>
    <w:rsid w:val="009A5C12"/>
    <w:rsid w:val="009A7B9B"/>
    <w:rsid w:val="009B19B3"/>
    <w:rsid w:val="009B229D"/>
    <w:rsid w:val="009B4B26"/>
    <w:rsid w:val="009B76B8"/>
    <w:rsid w:val="009C2B84"/>
    <w:rsid w:val="009C7DAB"/>
    <w:rsid w:val="009D00BB"/>
    <w:rsid w:val="009D25C2"/>
    <w:rsid w:val="009D43A3"/>
    <w:rsid w:val="009D648C"/>
    <w:rsid w:val="009E2918"/>
    <w:rsid w:val="009F0282"/>
    <w:rsid w:val="009F1407"/>
    <w:rsid w:val="009F16A0"/>
    <w:rsid w:val="009F1E7A"/>
    <w:rsid w:val="009F2790"/>
    <w:rsid w:val="009F5519"/>
    <w:rsid w:val="009F65DC"/>
    <w:rsid w:val="009F6CD6"/>
    <w:rsid w:val="009F6FBD"/>
    <w:rsid w:val="00A0039E"/>
    <w:rsid w:val="00A005C8"/>
    <w:rsid w:val="00A009EE"/>
    <w:rsid w:val="00A00F66"/>
    <w:rsid w:val="00A01E27"/>
    <w:rsid w:val="00A023FE"/>
    <w:rsid w:val="00A0309B"/>
    <w:rsid w:val="00A03A66"/>
    <w:rsid w:val="00A049EE"/>
    <w:rsid w:val="00A06A28"/>
    <w:rsid w:val="00A06CB5"/>
    <w:rsid w:val="00A06EF0"/>
    <w:rsid w:val="00A073F6"/>
    <w:rsid w:val="00A109B7"/>
    <w:rsid w:val="00A120A3"/>
    <w:rsid w:val="00A13666"/>
    <w:rsid w:val="00A146ED"/>
    <w:rsid w:val="00A1513D"/>
    <w:rsid w:val="00A220CB"/>
    <w:rsid w:val="00A22E58"/>
    <w:rsid w:val="00A23FAB"/>
    <w:rsid w:val="00A244FD"/>
    <w:rsid w:val="00A247BE"/>
    <w:rsid w:val="00A24A18"/>
    <w:rsid w:val="00A2574E"/>
    <w:rsid w:val="00A260BC"/>
    <w:rsid w:val="00A311FC"/>
    <w:rsid w:val="00A3159A"/>
    <w:rsid w:val="00A32F1F"/>
    <w:rsid w:val="00A333CA"/>
    <w:rsid w:val="00A33E68"/>
    <w:rsid w:val="00A34D01"/>
    <w:rsid w:val="00A415DA"/>
    <w:rsid w:val="00A45507"/>
    <w:rsid w:val="00A47E35"/>
    <w:rsid w:val="00A5202E"/>
    <w:rsid w:val="00A53BB2"/>
    <w:rsid w:val="00A54B05"/>
    <w:rsid w:val="00A55A84"/>
    <w:rsid w:val="00A601BA"/>
    <w:rsid w:val="00A60DF7"/>
    <w:rsid w:val="00A6385C"/>
    <w:rsid w:val="00A647F9"/>
    <w:rsid w:val="00A67F8D"/>
    <w:rsid w:val="00A703B7"/>
    <w:rsid w:val="00A70EC8"/>
    <w:rsid w:val="00A714C3"/>
    <w:rsid w:val="00A720DA"/>
    <w:rsid w:val="00A755B2"/>
    <w:rsid w:val="00A759C5"/>
    <w:rsid w:val="00A75C6F"/>
    <w:rsid w:val="00A7602E"/>
    <w:rsid w:val="00A769F3"/>
    <w:rsid w:val="00A85A03"/>
    <w:rsid w:val="00A91786"/>
    <w:rsid w:val="00A934DC"/>
    <w:rsid w:val="00A96BFF"/>
    <w:rsid w:val="00AA1C37"/>
    <w:rsid w:val="00AA30B2"/>
    <w:rsid w:val="00AA5AF0"/>
    <w:rsid w:val="00AA628E"/>
    <w:rsid w:val="00AA7621"/>
    <w:rsid w:val="00AB1302"/>
    <w:rsid w:val="00AB44FA"/>
    <w:rsid w:val="00AB57A7"/>
    <w:rsid w:val="00AB593E"/>
    <w:rsid w:val="00AB5D01"/>
    <w:rsid w:val="00AB63F7"/>
    <w:rsid w:val="00AB763B"/>
    <w:rsid w:val="00AC4096"/>
    <w:rsid w:val="00AC58C8"/>
    <w:rsid w:val="00AC623F"/>
    <w:rsid w:val="00AC6970"/>
    <w:rsid w:val="00AC7BFC"/>
    <w:rsid w:val="00AD107E"/>
    <w:rsid w:val="00AD5AC6"/>
    <w:rsid w:val="00AD5E9E"/>
    <w:rsid w:val="00AE0523"/>
    <w:rsid w:val="00AE3587"/>
    <w:rsid w:val="00AE489E"/>
    <w:rsid w:val="00AE4984"/>
    <w:rsid w:val="00AE680D"/>
    <w:rsid w:val="00AF01D7"/>
    <w:rsid w:val="00AF1365"/>
    <w:rsid w:val="00AF2630"/>
    <w:rsid w:val="00AF2747"/>
    <w:rsid w:val="00AF41C0"/>
    <w:rsid w:val="00AF4938"/>
    <w:rsid w:val="00AF5A08"/>
    <w:rsid w:val="00AF7A2E"/>
    <w:rsid w:val="00B00003"/>
    <w:rsid w:val="00B0068D"/>
    <w:rsid w:val="00B06374"/>
    <w:rsid w:val="00B1093B"/>
    <w:rsid w:val="00B11748"/>
    <w:rsid w:val="00B11D8A"/>
    <w:rsid w:val="00B11F31"/>
    <w:rsid w:val="00B14270"/>
    <w:rsid w:val="00B16035"/>
    <w:rsid w:val="00B16EFE"/>
    <w:rsid w:val="00B1714F"/>
    <w:rsid w:val="00B17BED"/>
    <w:rsid w:val="00B2266C"/>
    <w:rsid w:val="00B2277D"/>
    <w:rsid w:val="00B301B7"/>
    <w:rsid w:val="00B3256F"/>
    <w:rsid w:val="00B41B87"/>
    <w:rsid w:val="00B4349B"/>
    <w:rsid w:val="00B45340"/>
    <w:rsid w:val="00B45940"/>
    <w:rsid w:val="00B45D84"/>
    <w:rsid w:val="00B463E8"/>
    <w:rsid w:val="00B47DF9"/>
    <w:rsid w:val="00B50407"/>
    <w:rsid w:val="00B50839"/>
    <w:rsid w:val="00B526DF"/>
    <w:rsid w:val="00B5323A"/>
    <w:rsid w:val="00B53915"/>
    <w:rsid w:val="00B54A98"/>
    <w:rsid w:val="00B552FA"/>
    <w:rsid w:val="00B55968"/>
    <w:rsid w:val="00B563F7"/>
    <w:rsid w:val="00B61BB2"/>
    <w:rsid w:val="00B6278A"/>
    <w:rsid w:val="00B63C15"/>
    <w:rsid w:val="00B6791A"/>
    <w:rsid w:val="00B70C12"/>
    <w:rsid w:val="00B7378D"/>
    <w:rsid w:val="00B73AC2"/>
    <w:rsid w:val="00B7439E"/>
    <w:rsid w:val="00B76E4B"/>
    <w:rsid w:val="00B81109"/>
    <w:rsid w:val="00B829D7"/>
    <w:rsid w:val="00B82DD1"/>
    <w:rsid w:val="00B8482A"/>
    <w:rsid w:val="00B86355"/>
    <w:rsid w:val="00B87FB2"/>
    <w:rsid w:val="00B91E8F"/>
    <w:rsid w:val="00B94D37"/>
    <w:rsid w:val="00B962C3"/>
    <w:rsid w:val="00B96735"/>
    <w:rsid w:val="00B975BD"/>
    <w:rsid w:val="00BA0BCE"/>
    <w:rsid w:val="00BA2217"/>
    <w:rsid w:val="00BA41E3"/>
    <w:rsid w:val="00BA4BE3"/>
    <w:rsid w:val="00BA5C55"/>
    <w:rsid w:val="00BA6B9B"/>
    <w:rsid w:val="00BB1761"/>
    <w:rsid w:val="00BB2C49"/>
    <w:rsid w:val="00BB3393"/>
    <w:rsid w:val="00BB472C"/>
    <w:rsid w:val="00BB4AF3"/>
    <w:rsid w:val="00BC0D65"/>
    <w:rsid w:val="00BC23F9"/>
    <w:rsid w:val="00BC35FC"/>
    <w:rsid w:val="00BC4AD0"/>
    <w:rsid w:val="00BC50B0"/>
    <w:rsid w:val="00BC6214"/>
    <w:rsid w:val="00BC6331"/>
    <w:rsid w:val="00BC781F"/>
    <w:rsid w:val="00BD0FE3"/>
    <w:rsid w:val="00BD1CF4"/>
    <w:rsid w:val="00BD256D"/>
    <w:rsid w:val="00BD261F"/>
    <w:rsid w:val="00BD29A2"/>
    <w:rsid w:val="00BD4D0F"/>
    <w:rsid w:val="00BD77B6"/>
    <w:rsid w:val="00BD7976"/>
    <w:rsid w:val="00BE037C"/>
    <w:rsid w:val="00BE2ECB"/>
    <w:rsid w:val="00BE4A21"/>
    <w:rsid w:val="00BE60F9"/>
    <w:rsid w:val="00BE7B3A"/>
    <w:rsid w:val="00BF1E86"/>
    <w:rsid w:val="00BF2AE1"/>
    <w:rsid w:val="00BF2DFC"/>
    <w:rsid w:val="00BF4FAD"/>
    <w:rsid w:val="00BF6C52"/>
    <w:rsid w:val="00C019FC"/>
    <w:rsid w:val="00C01F7A"/>
    <w:rsid w:val="00C02263"/>
    <w:rsid w:val="00C034D9"/>
    <w:rsid w:val="00C035A2"/>
    <w:rsid w:val="00C04542"/>
    <w:rsid w:val="00C0473B"/>
    <w:rsid w:val="00C05D24"/>
    <w:rsid w:val="00C06A33"/>
    <w:rsid w:val="00C10C72"/>
    <w:rsid w:val="00C10EDC"/>
    <w:rsid w:val="00C127DB"/>
    <w:rsid w:val="00C12852"/>
    <w:rsid w:val="00C14EBF"/>
    <w:rsid w:val="00C15A8F"/>
    <w:rsid w:val="00C15CA0"/>
    <w:rsid w:val="00C243C7"/>
    <w:rsid w:val="00C24EBA"/>
    <w:rsid w:val="00C263C1"/>
    <w:rsid w:val="00C2651D"/>
    <w:rsid w:val="00C27972"/>
    <w:rsid w:val="00C27CDA"/>
    <w:rsid w:val="00C30B0C"/>
    <w:rsid w:val="00C32830"/>
    <w:rsid w:val="00C32A6C"/>
    <w:rsid w:val="00C32BA0"/>
    <w:rsid w:val="00C33506"/>
    <w:rsid w:val="00C36063"/>
    <w:rsid w:val="00C365F2"/>
    <w:rsid w:val="00C37332"/>
    <w:rsid w:val="00C4144E"/>
    <w:rsid w:val="00C42CC6"/>
    <w:rsid w:val="00C43A12"/>
    <w:rsid w:val="00C44675"/>
    <w:rsid w:val="00C46EAC"/>
    <w:rsid w:val="00C56592"/>
    <w:rsid w:val="00C620DC"/>
    <w:rsid w:val="00C63426"/>
    <w:rsid w:val="00C637E1"/>
    <w:rsid w:val="00C65102"/>
    <w:rsid w:val="00C65502"/>
    <w:rsid w:val="00C67810"/>
    <w:rsid w:val="00C709DC"/>
    <w:rsid w:val="00C75FB7"/>
    <w:rsid w:val="00C771CC"/>
    <w:rsid w:val="00C8139D"/>
    <w:rsid w:val="00C828A1"/>
    <w:rsid w:val="00C90722"/>
    <w:rsid w:val="00C90A98"/>
    <w:rsid w:val="00C921E7"/>
    <w:rsid w:val="00C945F2"/>
    <w:rsid w:val="00C94BA8"/>
    <w:rsid w:val="00C955C7"/>
    <w:rsid w:val="00C95724"/>
    <w:rsid w:val="00C96D0D"/>
    <w:rsid w:val="00CA35A2"/>
    <w:rsid w:val="00CA6778"/>
    <w:rsid w:val="00CA6C24"/>
    <w:rsid w:val="00CB2777"/>
    <w:rsid w:val="00CB3142"/>
    <w:rsid w:val="00CB35C1"/>
    <w:rsid w:val="00CC0491"/>
    <w:rsid w:val="00CC1451"/>
    <w:rsid w:val="00CC1CD1"/>
    <w:rsid w:val="00CC28E5"/>
    <w:rsid w:val="00CC38DF"/>
    <w:rsid w:val="00CD1390"/>
    <w:rsid w:val="00CD3833"/>
    <w:rsid w:val="00CD41AA"/>
    <w:rsid w:val="00CE11C4"/>
    <w:rsid w:val="00CE1B30"/>
    <w:rsid w:val="00CE2A68"/>
    <w:rsid w:val="00CE64DC"/>
    <w:rsid w:val="00CE6FF2"/>
    <w:rsid w:val="00CE7EFA"/>
    <w:rsid w:val="00CF3556"/>
    <w:rsid w:val="00CF39E8"/>
    <w:rsid w:val="00CF49ED"/>
    <w:rsid w:val="00CF4E7E"/>
    <w:rsid w:val="00D007BE"/>
    <w:rsid w:val="00D01B7A"/>
    <w:rsid w:val="00D02C7E"/>
    <w:rsid w:val="00D02D0E"/>
    <w:rsid w:val="00D03C06"/>
    <w:rsid w:val="00D041D4"/>
    <w:rsid w:val="00D043E6"/>
    <w:rsid w:val="00D068DF"/>
    <w:rsid w:val="00D07C6C"/>
    <w:rsid w:val="00D1109F"/>
    <w:rsid w:val="00D11F1D"/>
    <w:rsid w:val="00D12E63"/>
    <w:rsid w:val="00D1366A"/>
    <w:rsid w:val="00D1372B"/>
    <w:rsid w:val="00D14DC7"/>
    <w:rsid w:val="00D157DB"/>
    <w:rsid w:val="00D17384"/>
    <w:rsid w:val="00D226C2"/>
    <w:rsid w:val="00D22F44"/>
    <w:rsid w:val="00D26EEB"/>
    <w:rsid w:val="00D30A1C"/>
    <w:rsid w:val="00D30E55"/>
    <w:rsid w:val="00D31181"/>
    <w:rsid w:val="00D34503"/>
    <w:rsid w:val="00D4021C"/>
    <w:rsid w:val="00D412D1"/>
    <w:rsid w:val="00D41670"/>
    <w:rsid w:val="00D41C28"/>
    <w:rsid w:val="00D442C0"/>
    <w:rsid w:val="00D45718"/>
    <w:rsid w:val="00D508C5"/>
    <w:rsid w:val="00D50F2D"/>
    <w:rsid w:val="00D539AA"/>
    <w:rsid w:val="00D53B8E"/>
    <w:rsid w:val="00D53BBC"/>
    <w:rsid w:val="00D547A0"/>
    <w:rsid w:val="00D564F5"/>
    <w:rsid w:val="00D5706F"/>
    <w:rsid w:val="00D57ED9"/>
    <w:rsid w:val="00D57F78"/>
    <w:rsid w:val="00D61550"/>
    <w:rsid w:val="00D61E2C"/>
    <w:rsid w:val="00D62A52"/>
    <w:rsid w:val="00D66A26"/>
    <w:rsid w:val="00D66F0A"/>
    <w:rsid w:val="00D67D41"/>
    <w:rsid w:val="00D759FC"/>
    <w:rsid w:val="00D81083"/>
    <w:rsid w:val="00D81943"/>
    <w:rsid w:val="00D81A50"/>
    <w:rsid w:val="00D81B26"/>
    <w:rsid w:val="00D8286B"/>
    <w:rsid w:val="00D833D5"/>
    <w:rsid w:val="00D84EAB"/>
    <w:rsid w:val="00D85DF4"/>
    <w:rsid w:val="00D8606A"/>
    <w:rsid w:val="00D86EFE"/>
    <w:rsid w:val="00D92B52"/>
    <w:rsid w:val="00D92D3B"/>
    <w:rsid w:val="00D93588"/>
    <w:rsid w:val="00D96935"/>
    <w:rsid w:val="00DA06E1"/>
    <w:rsid w:val="00DA0FE8"/>
    <w:rsid w:val="00DA14F0"/>
    <w:rsid w:val="00DA1D05"/>
    <w:rsid w:val="00DA5587"/>
    <w:rsid w:val="00DA7C56"/>
    <w:rsid w:val="00DB095C"/>
    <w:rsid w:val="00DB1D04"/>
    <w:rsid w:val="00DB4EA8"/>
    <w:rsid w:val="00DB6461"/>
    <w:rsid w:val="00DC05F3"/>
    <w:rsid w:val="00DC3152"/>
    <w:rsid w:val="00DC47DE"/>
    <w:rsid w:val="00DC5327"/>
    <w:rsid w:val="00DC7071"/>
    <w:rsid w:val="00DD0032"/>
    <w:rsid w:val="00DD5022"/>
    <w:rsid w:val="00DD6B26"/>
    <w:rsid w:val="00DE33BF"/>
    <w:rsid w:val="00DE3A00"/>
    <w:rsid w:val="00DE423A"/>
    <w:rsid w:val="00DF2DA5"/>
    <w:rsid w:val="00E022AC"/>
    <w:rsid w:val="00E02ADC"/>
    <w:rsid w:val="00E02DBA"/>
    <w:rsid w:val="00E05AEB"/>
    <w:rsid w:val="00E072F5"/>
    <w:rsid w:val="00E102BF"/>
    <w:rsid w:val="00E11250"/>
    <w:rsid w:val="00E11358"/>
    <w:rsid w:val="00E12A6B"/>
    <w:rsid w:val="00E12D7F"/>
    <w:rsid w:val="00E13130"/>
    <w:rsid w:val="00E14CFE"/>
    <w:rsid w:val="00E156DF"/>
    <w:rsid w:val="00E17462"/>
    <w:rsid w:val="00E17F69"/>
    <w:rsid w:val="00E20F5E"/>
    <w:rsid w:val="00E21486"/>
    <w:rsid w:val="00E21E7C"/>
    <w:rsid w:val="00E33EA0"/>
    <w:rsid w:val="00E40AA4"/>
    <w:rsid w:val="00E446B5"/>
    <w:rsid w:val="00E462CF"/>
    <w:rsid w:val="00E463A0"/>
    <w:rsid w:val="00E46C8B"/>
    <w:rsid w:val="00E51469"/>
    <w:rsid w:val="00E5320E"/>
    <w:rsid w:val="00E53C84"/>
    <w:rsid w:val="00E5686E"/>
    <w:rsid w:val="00E57CC6"/>
    <w:rsid w:val="00E57D1F"/>
    <w:rsid w:val="00E66044"/>
    <w:rsid w:val="00E71A37"/>
    <w:rsid w:val="00E71A4E"/>
    <w:rsid w:val="00E71FFD"/>
    <w:rsid w:val="00E7298D"/>
    <w:rsid w:val="00E74A9F"/>
    <w:rsid w:val="00E74F37"/>
    <w:rsid w:val="00E75892"/>
    <w:rsid w:val="00E76ADD"/>
    <w:rsid w:val="00E77D4A"/>
    <w:rsid w:val="00E82C7F"/>
    <w:rsid w:val="00E834C3"/>
    <w:rsid w:val="00E8641D"/>
    <w:rsid w:val="00E8792E"/>
    <w:rsid w:val="00E90B0C"/>
    <w:rsid w:val="00E9171B"/>
    <w:rsid w:val="00E91D80"/>
    <w:rsid w:val="00E927FD"/>
    <w:rsid w:val="00E92AF4"/>
    <w:rsid w:val="00E92F6F"/>
    <w:rsid w:val="00E93B2E"/>
    <w:rsid w:val="00E94AD3"/>
    <w:rsid w:val="00E959E0"/>
    <w:rsid w:val="00E95CA4"/>
    <w:rsid w:val="00E96652"/>
    <w:rsid w:val="00EA2AEF"/>
    <w:rsid w:val="00EA2B9E"/>
    <w:rsid w:val="00EA5C0C"/>
    <w:rsid w:val="00EB18F8"/>
    <w:rsid w:val="00EB41C9"/>
    <w:rsid w:val="00EB4594"/>
    <w:rsid w:val="00EB65FE"/>
    <w:rsid w:val="00EB7C81"/>
    <w:rsid w:val="00EC046F"/>
    <w:rsid w:val="00EC2E08"/>
    <w:rsid w:val="00EC3CF0"/>
    <w:rsid w:val="00EC4889"/>
    <w:rsid w:val="00EC524F"/>
    <w:rsid w:val="00EC61A5"/>
    <w:rsid w:val="00EC694F"/>
    <w:rsid w:val="00EC708C"/>
    <w:rsid w:val="00EC740E"/>
    <w:rsid w:val="00EC785C"/>
    <w:rsid w:val="00ED0F3E"/>
    <w:rsid w:val="00ED1D1D"/>
    <w:rsid w:val="00ED1E95"/>
    <w:rsid w:val="00ED4397"/>
    <w:rsid w:val="00ED7944"/>
    <w:rsid w:val="00EE10CB"/>
    <w:rsid w:val="00EE3BE9"/>
    <w:rsid w:val="00EE47DE"/>
    <w:rsid w:val="00EE4814"/>
    <w:rsid w:val="00EE61BF"/>
    <w:rsid w:val="00EE79D5"/>
    <w:rsid w:val="00EF0C8B"/>
    <w:rsid w:val="00EF3248"/>
    <w:rsid w:val="00EF3368"/>
    <w:rsid w:val="00EF3DD8"/>
    <w:rsid w:val="00EF5967"/>
    <w:rsid w:val="00EF79C3"/>
    <w:rsid w:val="00F00297"/>
    <w:rsid w:val="00F0387C"/>
    <w:rsid w:val="00F049FA"/>
    <w:rsid w:val="00F05083"/>
    <w:rsid w:val="00F0600F"/>
    <w:rsid w:val="00F10B2F"/>
    <w:rsid w:val="00F11D0A"/>
    <w:rsid w:val="00F14C54"/>
    <w:rsid w:val="00F16650"/>
    <w:rsid w:val="00F2082A"/>
    <w:rsid w:val="00F21684"/>
    <w:rsid w:val="00F217C5"/>
    <w:rsid w:val="00F243BE"/>
    <w:rsid w:val="00F24796"/>
    <w:rsid w:val="00F247FD"/>
    <w:rsid w:val="00F2616C"/>
    <w:rsid w:val="00F26A84"/>
    <w:rsid w:val="00F26AC8"/>
    <w:rsid w:val="00F27CEF"/>
    <w:rsid w:val="00F32483"/>
    <w:rsid w:val="00F3386C"/>
    <w:rsid w:val="00F3758E"/>
    <w:rsid w:val="00F43396"/>
    <w:rsid w:val="00F52D3B"/>
    <w:rsid w:val="00F5516F"/>
    <w:rsid w:val="00F55BDB"/>
    <w:rsid w:val="00F57691"/>
    <w:rsid w:val="00F579C9"/>
    <w:rsid w:val="00F61860"/>
    <w:rsid w:val="00F61D97"/>
    <w:rsid w:val="00F656FF"/>
    <w:rsid w:val="00F65E65"/>
    <w:rsid w:val="00F6634A"/>
    <w:rsid w:val="00F6744F"/>
    <w:rsid w:val="00F72DEB"/>
    <w:rsid w:val="00F7378D"/>
    <w:rsid w:val="00F73A5D"/>
    <w:rsid w:val="00F76C69"/>
    <w:rsid w:val="00F77FF3"/>
    <w:rsid w:val="00F8345F"/>
    <w:rsid w:val="00F83BE5"/>
    <w:rsid w:val="00F902CB"/>
    <w:rsid w:val="00F9121A"/>
    <w:rsid w:val="00F92C55"/>
    <w:rsid w:val="00F9351A"/>
    <w:rsid w:val="00F96225"/>
    <w:rsid w:val="00F968ED"/>
    <w:rsid w:val="00F971E5"/>
    <w:rsid w:val="00F9727B"/>
    <w:rsid w:val="00FA168A"/>
    <w:rsid w:val="00FA2F50"/>
    <w:rsid w:val="00FA3D5A"/>
    <w:rsid w:val="00FA4EA6"/>
    <w:rsid w:val="00FA5327"/>
    <w:rsid w:val="00FA5DF5"/>
    <w:rsid w:val="00FB15D2"/>
    <w:rsid w:val="00FB17E5"/>
    <w:rsid w:val="00FB1A03"/>
    <w:rsid w:val="00FB2AE7"/>
    <w:rsid w:val="00FB3D53"/>
    <w:rsid w:val="00FB4954"/>
    <w:rsid w:val="00FC16C8"/>
    <w:rsid w:val="00FC18EF"/>
    <w:rsid w:val="00FC512E"/>
    <w:rsid w:val="00FC67D7"/>
    <w:rsid w:val="00FC79FB"/>
    <w:rsid w:val="00FD13D8"/>
    <w:rsid w:val="00FD47C0"/>
    <w:rsid w:val="00FD5308"/>
    <w:rsid w:val="00FD5F5F"/>
    <w:rsid w:val="00FD61ED"/>
    <w:rsid w:val="00FD697D"/>
    <w:rsid w:val="00FD7E71"/>
    <w:rsid w:val="00FE0088"/>
    <w:rsid w:val="00FE27E6"/>
    <w:rsid w:val="00FE492E"/>
    <w:rsid w:val="00FE5988"/>
    <w:rsid w:val="00FE7E81"/>
    <w:rsid w:val="00FF1624"/>
    <w:rsid w:val="00FF1BB8"/>
    <w:rsid w:val="00FF1D8D"/>
    <w:rsid w:val="00FF7686"/>
    <w:rsid w:val="00FF7B5D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5:chartTrackingRefBased/>
  <w15:docId w15:val="{033EA1F3-19C5-4184-A896-D1CE0CE86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1C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6385C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Nagwek2">
    <w:name w:val="heading 2"/>
    <w:basedOn w:val="Normalny"/>
    <w:link w:val="Nagwek2Znak"/>
    <w:qFormat/>
    <w:rsid w:val="007013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A6385C"/>
    <w:pPr>
      <w:keepNext/>
      <w:tabs>
        <w:tab w:val="left" w:pos="2268"/>
        <w:tab w:val="right" w:pos="3119"/>
        <w:tab w:val="left" w:pos="3261"/>
        <w:tab w:val="right" w:pos="3969"/>
      </w:tabs>
      <w:outlineLvl w:val="2"/>
    </w:pPr>
    <w:rPr>
      <w:rFonts w:ascii="Garamond" w:hAnsi="Garamond"/>
      <w:b/>
      <w:sz w:val="20"/>
      <w:szCs w:val="16"/>
    </w:rPr>
  </w:style>
  <w:style w:type="paragraph" w:styleId="Nagwek4">
    <w:name w:val="heading 4"/>
    <w:basedOn w:val="Normalny"/>
    <w:next w:val="Normalny"/>
    <w:link w:val="Nagwek4Znak"/>
    <w:qFormat/>
    <w:rsid w:val="00A6385C"/>
    <w:pPr>
      <w:keepNext/>
      <w:jc w:val="center"/>
      <w:outlineLvl w:val="3"/>
    </w:pPr>
    <w:rPr>
      <w:rFonts w:ascii="Tahoma" w:hAnsi="Tahoma" w:cs="Tahoma"/>
      <w:b/>
      <w:szCs w:val="16"/>
    </w:rPr>
  </w:style>
  <w:style w:type="paragraph" w:styleId="Nagwek5">
    <w:name w:val="heading 5"/>
    <w:basedOn w:val="Normalny"/>
    <w:next w:val="Normalny"/>
    <w:link w:val="Nagwek5Znak"/>
    <w:qFormat/>
    <w:rsid w:val="00A6385C"/>
    <w:pPr>
      <w:keepNext/>
      <w:outlineLvl w:val="4"/>
    </w:pPr>
    <w:rPr>
      <w:rFonts w:ascii="Tahoma" w:hAnsi="Tahoma" w:cs="Tahoma"/>
      <w:i/>
      <w:sz w:val="22"/>
      <w:szCs w:val="16"/>
    </w:rPr>
  </w:style>
  <w:style w:type="paragraph" w:styleId="Nagwek6">
    <w:name w:val="heading 6"/>
    <w:basedOn w:val="Normalny"/>
    <w:next w:val="Normalny"/>
    <w:link w:val="Nagwek6Znak"/>
    <w:qFormat/>
    <w:rsid w:val="00A6385C"/>
    <w:pPr>
      <w:keepNext/>
      <w:jc w:val="center"/>
      <w:outlineLvl w:val="5"/>
    </w:pPr>
    <w:rPr>
      <w:rFonts w:ascii="Tahoma" w:hAnsi="Tahoma" w:cs="Tahoma"/>
      <w:i/>
      <w:sz w:val="22"/>
      <w:szCs w:val="16"/>
    </w:rPr>
  </w:style>
  <w:style w:type="paragraph" w:styleId="Nagwek7">
    <w:name w:val="heading 7"/>
    <w:basedOn w:val="Normalny"/>
    <w:next w:val="Normalny"/>
    <w:link w:val="Nagwek7Znak"/>
    <w:qFormat/>
    <w:rsid w:val="00A6385C"/>
    <w:pPr>
      <w:keepNext/>
      <w:jc w:val="both"/>
      <w:outlineLvl w:val="6"/>
    </w:pPr>
    <w:rPr>
      <w:rFonts w:ascii="Tahoma" w:hAnsi="Tahoma" w:cs="Tahoma"/>
      <w:i/>
      <w:iCs/>
      <w:szCs w:val="16"/>
    </w:rPr>
  </w:style>
  <w:style w:type="paragraph" w:styleId="Nagwek8">
    <w:name w:val="heading 8"/>
    <w:basedOn w:val="Normalny"/>
    <w:next w:val="Normalny"/>
    <w:link w:val="Nagwek8Znak"/>
    <w:qFormat/>
    <w:rsid w:val="00A6385C"/>
    <w:pPr>
      <w:keepNext/>
      <w:jc w:val="center"/>
      <w:outlineLvl w:val="7"/>
    </w:pPr>
    <w:rPr>
      <w:rFonts w:ascii="Tahoma" w:hAnsi="Tahoma" w:cs="Tahoma"/>
      <w:b/>
      <w:sz w:val="22"/>
      <w:szCs w:val="16"/>
    </w:rPr>
  </w:style>
  <w:style w:type="paragraph" w:styleId="Nagwek9">
    <w:name w:val="heading 9"/>
    <w:basedOn w:val="Normalny"/>
    <w:next w:val="Normalny"/>
    <w:link w:val="Nagwek9Znak"/>
    <w:qFormat/>
    <w:rsid w:val="00A6385C"/>
    <w:pPr>
      <w:keepNext/>
      <w:jc w:val="center"/>
      <w:outlineLvl w:val="8"/>
    </w:pPr>
    <w:rPr>
      <w:rFonts w:ascii="Tahoma" w:hAnsi="Tahoma" w:cs="Tahoma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D57F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rsid w:val="00A24B8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57F7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4B85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D57F78"/>
    <w:rPr>
      <w:rFonts w:ascii="Arial" w:hAnsi="Arial"/>
      <w:b/>
      <w:sz w:val="18"/>
      <w:szCs w:val="20"/>
    </w:rPr>
  </w:style>
  <w:style w:type="character" w:customStyle="1" w:styleId="TekstpodstawowyZnak">
    <w:name w:val="Tekst podstawowy Znak"/>
    <w:link w:val="Tekstpodstawowy"/>
    <w:rsid w:val="00A24B85"/>
    <w:rPr>
      <w:sz w:val="24"/>
      <w:szCs w:val="24"/>
    </w:rPr>
  </w:style>
  <w:style w:type="character" w:styleId="Hipercze">
    <w:name w:val="Hyperlink"/>
    <w:uiPriority w:val="99"/>
    <w:rsid w:val="00D57F78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34"/>
    <w:qFormat/>
    <w:rsid w:val="005C4F2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unhideWhenUsed/>
    <w:rsid w:val="000226F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226F5"/>
  </w:style>
  <w:style w:type="character" w:styleId="Odwoanieprzypisukocowego">
    <w:name w:val="endnote reference"/>
    <w:uiPriority w:val="99"/>
    <w:semiHidden/>
    <w:unhideWhenUsed/>
    <w:rsid w:val="000226F5"/>
    <w:rPr>
      <w:vertAlign w:val="superscript"/>
    </w:rPr>
  </w:style>
  <w:style w:type="paragraph" w:styleId="Tekstdymka">
    <w:name w:val="Balloon Text"/>
    <w:basedOn w:val="Normalny"/>
    <w:link w:val="TekstdymkaZnak"/>
    <w:unhideWhenUsed/>
    <w:rsid w:val="006863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8638F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B763B"/>
    <w:pPr>
      <w:spacing w:after="200" w:line="276" w:lineRule="auto"/>
      <w:jc w:val="both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semiHidden/>
    <w:rsid w:val="00AB763B"/>
    <w:rPr>
      <w:rFonts w:eastAsia="Calibri"/>
      <w:lang w:eastAsia="en-US"/>
    </w:rPr>
  </w:style>
  <w:style w:type="paragraph" w:styleId="Bezodstpw">
    <w:name w:val="No Spacing"/>
    <w:qFormat/>
    <w:rsid w:val="00AB763B"/>
    <w:pPr>
      <w:jc w:val="both"/>
    </w:pPr>
    <w:rPr>
      <w:rFonts w:eastAsia="Calibri"/>
      <w:sz w:val="24"/>
      <w:szCs w:val="22"/>
      <w:lang w:eastAsia="en-US"/>
    </w:rPr>
  </w:style>
  <w:style w:type="character" w:styleId="Odwoanieprzypisudolnego">
    <w:name w:val="footnote reference"/>
    <w:unhideWhenUsed/>
    <w:rsid w:val="00AB763B"/>
    <w:rPr>
      <w:vertAlign w:val="superscript"/>
    </w:rPr>
  </w:style>
  <w:style w:type="character" w:styleId="Pogrubienie">
    <w:name w:val="Strong"/>
    <w:qFormat/>
    <w:rsid w:val="00B63C15"/>
    <w:rPr>
      <w:b/>
      <w:bCs/>
    </w:rPr>
  </w:style>
  <w:style w:type="paragraph" w:styleId="Akapitzlist">
    <w:name w:val="List Paragraph"/>
    <w:basedOn w:val="Normalny"/>
    <w:qFormat/>
    <w:rsid w:val="00590CC8"/>
    <w:pPr>
      <w:ind w:left="720"/>
      <w:contextualSpacing/>
    </w:pPr>
  </w:style>
  <w:style w:type="paragraph" w:customStyle="1" w:styleId="Default">
    <w:name w:val="Default"/>
    <w:rsid w:val="00B87FB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rsid w:val="007111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bel06">
    <w:name w:val="label06"/>
    <w:basedOn w:val="Domylnaczcionkaakapitu"/>
    <w:rsid w:val="003320C2"/>
  </w:style>
  <w:style w:type="character" w:customStyle="1" w:styleId="label06a">
    <w:name w:val="label06a"/>
    <w:basedOn w:val="Domylnaczcionkaakapitu"/>
    <w:rsid w:val="003320C2"/>
  </w:style>
  <w:style w:type="character" w:customStyle="1" w:styleId="theme">
    <w:name w:val="theme"/>
    <w:basedOn w:val="Domylnaczcionkaakapitu"/>
    <w:rsid w:val="009801CF"/>
  </w:style>
  <w:style w:type="character" w:customStyle="1" w:styleId="label07">
    <w:name w:val="label07"/>
    <w:basedOn w:val="Domylnaczcionkaakapitu"/>
    <w:rsid w:val="00BB472C"/>
  </w:style>
  <w:style w:type="character" w:customStyle="1" w:styleId="Nagwek2Znak">
    <w:name w:val="Nagłówek 2 Znak"/>
    <w:link w:val="Nagwek2"/>
    <w:rsid w:val="00701395"/>
    <w:rPr>
      <w:b/>
      <w:bCs/>
      <w:sz w:val="36"/>
      <w:szCs w:val="36"/>
    </w:rPr>
  </w:style>
  <w:style w:type="paragraph" w:styleId="NormalnyWeb">
    <w:name w:val="Normal (Web)"/>
    <w:basedOn w:val="Normalny"/>
    <w:unhideWhenUsed/>
    <w:rsid w:val="00A24A18"/>
    <w:pPr>
      <w:spacing w:before="100" w:beforeAutospacing="1" w:after="100" w:afterAutospacing="1"/>
    </w:pPr>
  </w:style>
  <w:style w:type="character" w:customStyle="1" w:styleId="z-label">
    <w:name w:val="z-label"/>
    <w:basedOn w:val="Domylnaczcionkaakapitu"/>
    <w:rsid w:val="002E6B8A"/>
  </w:style>
  <w:style w:type="character" w:customStyle="1" w:styleId="Nagwek1Znak">
    <w:name w:val="Nagłówek 1 Znak"/>
    <w:link w:val="Nagwek1"/>
    <w:rsid w:val="00A6385C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Tekstpodstawowy2">
    <w:name w:val="Body Text 2"/>
    <w:basedOn w:val="Normalny"/>
    <w:link w:val="Tekstpodstawowy2Znak"/>
    <w:unhideWhenUsed/>
    <w:rsid w:val="00A6385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rsid w:val="00A6385C"/>
    <w:rPr>
      <w:sz w:val="24"/>
      <w:szCs w:val="24"/>
    </w:rPr>
  </w:style>
  <w:style w:type="character" w:customStyle="1" w:styleId="Nagwek3Znak">
    <w:name w:val="Nagłówek 3 Znak"/>
    <w:link w:val="Nagwek3"/>
    <w:rsid w:val="00A6385C"/>
    <w:rPr>
      <w:rFonts w:ascii="Garamond" w:hAnsi="Garamond"/>
      <w:b/>
      <w:szCs w:val="16"/>
    </w:rPr>
  </w:style>
  <w:style w:type="character" w:customStyle="1" w:styleId="Nagwek4Znak">
    <w:name w:val="Nagłówek 4 Znak"/>
    <w:link w:val="Nagwek4"/>
    <w:rsid w:val="00A6385C"/>
    <w:rPr>
      <w:rFonts w:ascii="Tahoma" w:hAnsi="Tahoma" w:cs="Tahoma"/>
      <w:b/>
      <w:sz w:val="24"/>
      <w:szCs w:val="16"/>
    </w:rPr>
  </w:style>
  <w:style w:type="character" w:customStyle="1" w:styleId="Nagwek5Znak">
    <w:name w:val="Nagłówek 5 Znak"/>
    <w:link w:val="Nagwek5"/>
    <w:rsid w:val="00A6385C"/>
    <w:rPr>
      <w:rFonts w:ascii="Tahoma" w:hAnsi="Tahoma" w:cs="Tahoma"/>
      <w:i/>
      <w:sz w:val="22"/>
      <w:szCs w:val="16"/>
    </w:rPr>
  </w:style>
  <w:style w:type="character" w:customStyle="1" w:styleId="Nagwek6Znak">
    <w:name w:val="Nagłówek 6 Znak"/>
    <w:link w:val="Nagwek6"/>
    <w:rsid w:val="00A6385C"/>
    <w:rPr>
      <w:rFonts w:ascii="Tahoma" w:hAnsi="Tahoma" w:cs="Tahoma"/>
      <w:i/>
      <w:sz w:val="22"/>
      <w:szCs w:val="16"/>
    </w:rPr>
  </w:style>
  <w:style w:type="character" w:customStyle="1" w:styleId="Nagwek7Znak">
    <w:name w:val="Nagłówek 7 Znak"/>
    <w:link w:val="Nagwek7"/>
    <w:rsid w:val="00A6385C"/>
    <w:rPr>
      <w:rFonts w:ascii="Tahoma" w:hAnsi="Tahoma" w:cs="Tahoma"/>
      <w:i/>
      <w:iCs/>
      <w:sz w:val="24"/>
      <w:szCs w:val="16"/>
    </w:rPr>
  </w:style>
  <w:style w:type="character" w:customStyle="1" w:styleId="Nagwek8Znak">
    <w:name w:val="Nagłówek 8 Znak"/>
    <w:link w:val="Nagwek8"/>
    <w:rsid w:val="00A6385C"/>
    <w:rPr>
      <w:rFonts w:ascii="Tahoma" w:hAnsi="Tahoma" w:cs="Tahoma"/>
      <w:b/>
      <w:sz w:val="22"/>
      <w:szCs w:val="16"/>
    </w:rPr>
  </w:style>
  <w:style w:type="character" w:customStyle="1" w:styleId="Nagwek9Znak">
    <w:name w:val="Nagłówek 9 Znak"/>
    <w:link w:val="Nagwek9"/>
    <w:rsid w:val="00A6385C"/>
    <w:rPr>
      <w:rFonts w:ascii="Tahoma" w:hAnsi="Tahoma" w:cs="Tahoma"/>
      <w:b/>
      <w:bCs/>
      <w:sz w:val="16"/>
      <w:szCs w:val="16"/>
    </w:rPr>
  </w:style>
  <w:style w:type="numbering" w:customStyle="1" w:styleId="Bezlisty1">
    <w:name w:val="Bez listy1"/>
    <w:next w:val="Bezlisty"/>
    <w:uiPriority w:val="99"/>
    <w:semiHidden/>
    <w:rsid w:val="00A6385C"/>
  </w:style>
  <w:style w:type="paragraph" w:customStyle="1" w:styleId="Znak17ZnakZnak">
    <w:name w:val="Znak17 Znak Znak"/>
    <w:basedOn w:val="Normalny"/>
    <w:rsid w:val="00A6385C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A6385C"/>
    <w:pPr>
      <w:tabs>
        <w:tab w:val="left" w:pos="284"/>
        <w:tab w:val="right" w:leader="underscore" w:pos="9900"/>
      </w:tabs>
      <w:spacing w:before="120"/>
    </w:pPr>
    <w:rPr>
      <w:b/>
      <w:bCs/>
      <w:i/>
      <w:iCs/>
      <w:sz w:val="26"/>
      <w:szCs w:val="28"/>
    </w:rPr>
  </w:style>
  <w:style w:type="paragraph" w:styleId="Spistreci2">
    <w:name w:val="toc 2"/>
    <w:basedOn w:val="Normalny"/>
    <w:next w:val="Normalny"/>
    <w:autoRedefine/>
    <w:rsid w:val="00A6385C"/>
    <w:pPr>
      <w:tabs>
        <w:tab w:val="left" w:pos="780"/>
        <w:tab w:val="right" w:leader="underscore" w:pos="9900"/>
      </w:tabs>
      <w:spacing w:before="120"/>
      <w:ind w:left="284" w:hanging="260"/>
    </w:pPr>
    <w:rPr>
      <w:b/>
      <w:bCs/>
      <w:sz w:val="26"/>
      <w:szCs w:val="26"/>
    </w:rPr>
  </w:style>
  <w:style w:type="paragraph" w:customStyle="1" w:styleId="Tekstpodstawowy31">
    <w:name w:val="Tekst podstawowy 31"/>
    <w:basedOn w:val="Normalny"/>
    <w:rsid w:val="00A6385C"/>
    <w:pPr>
      <w:widowControl w:val="0"/>
      <w:spacing w:line="260" w:lineRule="auto"/>
      <w:jc w:val="both"/>
    </w:pPr>
    <w:rPr>
      <w:szCs w:val="20"/>
    </w:rPr>
  </w:style>
  <w:style w:type="paragraph" w:styleId="Tekstpodstawowywcity3">
    <w:name w:val="Body Text Indent 3"/>
    <w:basedOn w:val="Normalny"/>
    <w:link w:val="Tekstpodstawowywcity3Znak"/>
    <w:rsid w:val="00A6385C"/>
    <w:pPr>
      <w:tabs>
        <w:tab w:val="left" w:pos="567"/>
      </w:tabs>
      <w:ind w:left="567" w:hanging="567"/>
      <w:jc w:val="both"/>
    </w:pPr>
    <w:rPr>
      <w:rFonts w:ascii="Tahoma" w:hAnsi="Tahoma"/>
      <w:sz w:val="20"/>
      <w:szCs w:val="20"/>
    </w:rPr>
  </w:style>
  <w:style w:type="character" w:customStyle="1" w:styleId="Tekstpodstawowywcity3Znak">
    <w:name w:val="Tekst podstawowy wcięty 3 Znak"/>
    <w:link w:val="Tekstpodstawowywcity3"/>
    <w:rsid w:val="00A6385C"/>
    <w:rPr>
      <w:rFonts w:ascii="Tahoma" w:hAnsi="Tahoma"/>
    </w:rPr>
  </w:style>
  <w:style w:type="paragraph" w:customStyle="1" w:styleId="StandardowyStandardowy1">
    <w:name w:val="Standardowy.Standardowy1"/>
    <w:rsid w:val="00A6385C"/>
    <w:rPr>
      <w:rFonts w:ascii="Garamond" w:hAnsi="Garamond"/>
      <w:sz w:val="26"/>
    </w:rPr>
  </w:style>
  <w:style w:type="paragraph" w:styleId="Tytu">
    <w:name w:val="Title"/>
    <w:basedOn w:val="Normalny"/>
    <w:link w:val="TytuZnak"/>
    <w:qFormat/>
    <w:rsid w:val="00A6385C"/>
    <w:pPr>
      <w:jc w:val="center"/>
    </w:pPr>
    <w:rPr>
      <w:b/>
      <w:sz w:val="26"/>
      <w:szCs w:val="20"/>
      <w:lang w:val="en-US"/>
    </w:rPr>
  </w:style>
  <w:style w:type="character" w:customStyle="1" w:styleId="TytuZnak">
    <w:name w:val="Tytuł Znak"/>
    <w:link w:val="Tytu"/>
    <w:rsid w:val="00A6385C"/>
    <w:rPr>
      <w:b/>
      <w:sz w:val="26"/>
      <w:lang w:val="en-US"/>
    </w:rPr>
  </w:style>
  <w:style w:type="character" w:styleId="Numerstrony">
    <w:name w:val="page number"/>
    <w:basedOn w:val="Domylnaczcionkaakapitu"/>
    <w:rsid w:val="00A6385C"/>
  </w:style>
  <w:style w:type="paragraph" w:customStyle="1" w:styleId="Tekstpodstawowy21">
    <w:name w:val="Tekst podstawowy 21"/>
    <w:basedOn w:val="Normalny"/>
    <w:rsid w:val="00A6385C"/>
    <w:pPr>
      <w:spacing w:line="280" w:lineRule="auto"/>
    </w:pPr>
    <w:rPr>
      <w:rFonts w:ascii="Arial" w:hAnsi="Arial"/>
      <w:i/>
      <w:sz w:val="20"/>
      <w:szCs w:val="20"/>
    </w:rPr>
  </w:style>
  <w:style w:type="paragraph" w:styleId="Podtytu">
    <w:name w:val="Subtitle"/>
    <w:basedOn w:val="Normalny"/>
    <w:link w:val="PodtytuZnak"/>
    <w:qFormat/>
    <w:rsid w:val="00A6385C"/>
    <w:pPr>
      <w:jc w:val="center"/>
    </w:pPr>
    <w:rPr>
      <w:rFonts w:ascii="Garamond" w:hAnsi="Garamond"/>
      <w:b/>
      <w:sz w:val="96"/>
      <w:szCs w:val="20"/>
    </w:rPr>
  </w:style>
  <w:style w:type="character" w:customStyle="1" w:styleId="PodtytuZnak">
    <w:name w:val="Podtytuł Znak"/>
    <w:link w:val="Podtytu"/>
    <w:rsid w:val="00A6385C"/>
    <w:rPr>
      <w:rFonts w:ascii="Garamond" w:hAnsi="Garamond"/>
      <w:b/>
      <w:sz w:val="96"/>
    </w:rPr>
  </w:style>
  <w:style w:type="paragraph" w:styleId="Tekstpodstawowy3">
    <w:name w:val="Body Text 3"/>
    <w:basedOn w:val="Normalny"/>
    <w:link w:val="Tekstpodstawowy3Znak"/>
    <w:rsid w:val="00A6385C"/>
    <w:pPr>
      <w:jc w:val="center"/>
    </w:pPr>
    <w:rPr>
      <w:rFonts w:ascii="Garamond" w:hAnsi="Garamond"/>
      <w:b/>
      <w:sz w:val="52"/>
      <w:szCs w:val="1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ekstpodstawowy3Znak">
    <w:name w:val="Tekst podstawowy 3 Znak"/>
    <w:link w:val="Tekstpodstawowy3"/>
    <w:rsid w:val="00A6385C"/>
    <w:rPr>
      <w:rFonts w:ascii="Garamond" w:hAnsi="Garamond"/>
      <w:b/>
      <w:sz w:val="52"/>
      <w:szCs w:val="1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Lista-kontynuacja"/>
    <w:rsid w:val="00A6385C"/>
    <w:pPr>
      <w:spacing w:after="160"/>
      <w:ind w:left="1080" w:hanging="360"/>
    </w:pPr>
    <w:rPr>
      <w:sz w:val="24"/>
      <w:szCs w:val="20"/>
    </w:rPr>
  </w:style>
  <w:style w:type="paragraph" w:styleId="Lista-kontynuacja">
    <w:name w:val="List Continue"/>
    <w:basedOn w:val="Normalny"/>
    <w:rsid w:val="00A6385C"/>
    <w:pPr>
      <w:spacing w:after="120"/>
      <w:ind w:left="360"/>
    </w:pPr>
    <w:rPr>
      <w:rFonts w:ascii="Garamond" w:hAnsi="Garamond"/>
      <w:sz w:val="26"/>
      <w:szCs w:val="16"/>
    </w:rPr>
  </w:style>
  <w:style w:type="paragraph" w:styleId="Tekstpodstawowywcity">
    <w:name w:val="Body Text Indent"/>
    <w:basedOn w:val="Normalny"/>
    <w:link w:val="TekstpodstawowywcityZnak"/>
    <w:rsid w:val="00A6385C"/>
    <w:pPr>
      <w:ind w:left="1418"/>
    </w:pPr>
    <w:rPr>
      <w:rFonts w:ascii="Tahoma" w:hAnsi="Tahoma" w:cs="Tahoma"/>
      <w:b/>
      <w:bCs/>
      <w:sz w:val="22"/>
      <w:szCs w:val="16"/>
    </w:rPr>
  </w:style>
  <w:style w:type="character" w:customStyle="1" w:styleId="TekstpodstawowywcityZnak">
    <w:name w:val="Tekst podstawowy wcięty Znak"/>
    <w:link w:val="Tekstpodstawowywcity"/>
    <w:rsid w:val="00A6385C"/>
    <w:rPr>
      <w:rFonts w:ascii="Tahoma" w:hAnsi="Tahoma" w:cs="Tahoma"/>
      <w:b/>
      <w:bCs/>
      <w:sz w:val="22"/>
      <w:szCs w:val="16"/>
    </w:rPr>
  </w:style>
  <w:style w:type="paragraph" w:styleId="Spistreci3">
    <w:name w:val="toc 3"/>
    <w:basedOn w:val="Normalny"/>
    <w:next w:val="Normalny"/>
    <w:autoRedefine/>
    <w:rsid w:val="00A6385C"/>
    <w:pPr>
      <w:jc w:val="center"/>
    </w:pPr>
    <w:rPr>
      <w:sz w:val="26"/>
    </w:rPr>
  </w:style>
  <w:style w:type="paragraph" w:styleId="Spistreci4">
    <w:name w:val="toc 4"/>
    <w:basedOn w:val="Normalny"/>
    <w:next w:val="Normalny"/>
    <w:autoRedefine/>
    <w:rsid w:val="00A6385C"/>
    <w:pPr>
      <w:ind w:left="780"/>
    </w:pPr>
    <w:rPr>
      <w:sz w:val="26"/>
    </w:rPr>
  </w:style>
  <w:style w:type="paragraph" w:styleId="Spistreci5">
    <w:name w:val="toc 5"/>
    <w:basedOn w:val="Normalny"/>
    <w:next w:val="Normalny"/>
    <w:autoRedefine/>
    <w:rsid w:val="00A6385C"/>
    <w:pPr>
      <w:ind w:left="1040"/>
    </w:pPr>
    <w:rPr>
      <w:sz w:val="26"/>
    </w:rPr>
  </w:style>
  <w:style w:type="paragraph" w:styleId="Spistreci6">
    <w:name w:val="toc 6"/>
    <w:basedOn w:val="Normalny"/>
    <w:next w:val="Normalny"/>
    <w:autoRedefine/>
    <w:rsid w:val="00A6385C"/>
    <w:pPr>
      <w:ind w:left="1300"/>
    </w:pPr>
    <w:rPr>
      <w:sz w:val="26"/>
    </w:rPr>
  </w:style>
  <w:style w:type="paragraph" w:styleId="Spistreci7">
    <w:name w:val="toc 7"/>
    <w:basedOn w:val="Normalny"/>
    <w:next w:val="Normalny"/>
    <w:autoRedefine/>
    <w:rsid w:val="00A6385C"/>
    <w:pPr>
      <w:ind w:left="1560"/>
    </w:pPr>
    <w:rPr>
      <w:sz w:val="26"/>
    </w:rPr>
  </w:style>
  <w:style w:type="paragraph" w:styleId="Spistreci8">
    <w:name w:val="toc 8"/>
    <w:basedOn w:val="Normalny"/>
    <w:next w:val="Normalny"/>
    <w:autoRedefine/>
    <w:rsid w:val="00A6385C"/>
    <w:pPr>
      <w:ind w:left="1820"/>
    </w:pPr>
    <w:rPr>
      <w:sz w:val="26"/>
    </w:rPr>
  </w:style>
  <w:style w:type="paragraph" w:styleId="Spistreci9">
    <w:name w:val="toc 9"/>
    <w:basedOn w:val="Normalny"/>
    <w:next w:val="Normalny"/>
    <w:autoRedefine/>
    <w:rsid w:val="00A6385C"/>
    <w:pPr>
      <w:ind w:left="2080"/>
    </w:pPr>
    <w:rPr>
      <w:sz w:val="26"/>
    </w:rPr>
  </w:style>
  <w:style w:type="character" w:styleId="Odwoaniedokomentarza">
    <w:name w:val="annotation reference"/>
    <w:uiPriority w:val="99"/>
    <w:semiHidden/>
    <w:rsid w:val="00A638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6385C"/>
    <w:rPr>
      <w:rFonts w:ascii="Garamond" w:hAnsi="Garamond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6385C"/>
    <w:rPr>
      <w:rFonts w:ascii="Garamond" w:hAnsi="Garamond"/>
    </w:rPr>
  </w:style>
  <w:style w:type="paragraph" w:styleId="Legenda">
    <w:name w:val="caption"/>
    <w:basedOn w:val="Normalny"/>
    <w:next w:val="Normalny"/>
    <w:qFormat/>
    <w:rsid w:val="00A6385C"/>
    <w:pPr>
      <w:spacing w:before="120" w:after="120"/>
    </w:pPr>
    <w:rPr>
      <w:b/>
      <w:sz w:val="20"/>
      <w:szCs w:val="20"/>
    </w:rPr>
  </w:style>
  <w:style w:type="paragraph" w:styleId="Lista">
    <w:name w:val="List"/>
    <w:basedOn w:val="Tekstpodstawowy"/>
    <w:rsid w:val="00A6385C"/>
    <w:pPr>
      <w:tabs>
        <w:tab w:val="left" w:pos="720"/>
      </w:tabs>
      <w:spacing w:after="80"/>
      <w:ind w:left="720" w:hanging="360"/>
    </w:pPr>
    <w:rPr>
      <w:rFonts w:ascii="Garamond" w:hAnsi="Garamond"/>
      <w:b w:val="0"/>
      <w:sz w:val="24"/>
    </w:rPr>
  </w:style>
  <w:style w:type="character" w:styleId="UyteHipercze">
    <w:name w:val="FollowedHyperlink"/>
    <w:aliases w:val="OdwiedzoneHiperłącze"/>
    <w:uiPriority w:val="99"/>
    <w:rsid w:val="00A6385C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A6385C"/>
    <w:pPr>
      <w:ind w:firstLine="709"/>
      <w:jc w:val="both"/>
    </w:pPr>
    <w:rPr>
      <w:rFonts w:ascii="Tahoma" w:hAnsi="Tahoma"/>
      <w:sz w:val="20"/>
      <w:szCs w:val="16"/>
    </w:rPr>
  </w:style>
  <w:style w:type="character" w:customStyle="1" w:styleId="Tekstpodstawowywcity2Znak">
    <w:name w:val="Tekst podstawowy wcięty 2 Znak"/>
    <w:link w:val="Tekstpodstawowywcity2"/>
    <w:rsid w:val="00A6385C"/>
    <w:rPr>
      <w:rFonts w:ascii="Tahoma" w:hAnsi="Tahoma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6385C"/>
    <w:rPr>
      <w:b/>
      <w:bCs/>
    </w:rPr>
  </w:style>
  <w:style w:type="character" w:customStyle="1" w:styleId="TematkomentarzaZnak">
    <w:name w:val="Temat komentarza Znak"/>
    <w:link w:val="Tematkomentarza"/>
    <w:rsid w:val="00A6385C"/>
    <w:rPr>
      <w:rFonts w:ascii="Garamond" w:hAnsi="Garamond"/>
      <w:b/>
      <w:bCs/>
    </w:rPr>
  </w:style>
  <w:style w:type="paragraph" w:customStyle="1" w:styleId="Tekstpodstawowywcity31">
    <w:name w:val="Tekst podstawowy wcięty 31"/>
    <w:basedOn w:val="Normalny"/>
    <w:rsid w:val="00A6385C"/>
    <w:pPr>
      <w:widowControl w:val="0"/>
      <w:spacing w:line="260" w:lineRule="auto"/>
      <w:ind w:left="40"/>
    </w:pPr>
    <w:rPr>
      <w:rFonts w:ascii="Arial" w:hAnsi="Arial"/>
      <w:szCs w:val="20"/>
    </w:rPr>
  </w:style>
  <w:style w:type="paragraph" w:styleId="Mapadokumentu">
    <w:name w:val="Document Map"/>
    <w:basedOn w:val="Normalny"/>
    <w:link w:val="MapadokumentuZnak"/>
    <w:semiHidden/>
    <w:rsid w:val="00A6385C"/>
    <w:pPr>
      <w:shd w:val="clear" w:color="auto" w:fill="000080"/>
    </w:pPr>
    <w:rPr>
      <w:rFonts w:ascii="Tahoma" w:hAnsi="Tahoma" w:cs="Tahoma"/>
      <w:sz w:val="26"/>
      <w:szCs w:val="16"/>
    </w:rPr>
  </w:style>
  <w:style w:type="character" w:customStyle="1" w:styleId="MapadokumentuZnak">
    <w:name w:val="Mapa dokumentu Znak"/>
    <w:link w:val="Mapadokumentu"/>
    <w:semiHidden/>
    <w:rsid w:val="00A6385C"/>
    <w:rPr>
      <w:rFonts w:ascii="Tahoma" w:hAnsi="Tahoma" w:cs="Tahoma"/>
      <w:sz w:val="26"/>
      <w:szCs w:val="16"/>
      <w:shd w:val="clear" w:color="auto" w:fill="000080"/>
    </w:rPr>
  </w:style>
  <w:style w:type="paragraph" w:customStyle="1" w:styleId="1">
    <w:name w:val="1"/>
    <w:basedOn w:val="Normalny"/>
    <w:rsid w:val="00A6385C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ust">
    <w:name w:val="ust"/>
    <w:rsid w:val="00A6385C"/>
    <w:pPr>
      <w:spacing w:before="60" w:after="60"/>
      <w:ind w:left="426" w:hanging="284"/>
      <w:jc w:val="both"/>
    </w:pPr>
    <w:rPr>
      <w:sz w:val="24"/>
    </w:rPr>
  </w:style>
  <w:style w:type="character" w:customStyle="1" w:styleId="dane1">
    <w:name w:val="dane1"/>
    <w:rsid w:val="00A6385C"/>
    <w:rPr>
      <w:color w:val="0000CD"/>
    </w:rPr>
  </w:style>
  <w:style w:type="paragraph" w:customStyle="1" w:styleId="ZnakZnak1ZnakZnak">
    <w:name w:val="Znak Znak1 Znak Znak"/>
    <w:basedOn w:val="Normalny"/>
    <w:rsid w:val="00A6385C"/>
    <w:rPr>
      <w:rFonts w:ascii="Arial" w:hAnsi="Arial" w:cs="Arial"/>
    </w:rPr>
  </w:style>
  <w:style w:type="paragraph" w:customStyle="1" w:styleId="ZnakZnak1Znak">
    <w:name w:val="Znak Znak1 Znak"/>
    <w:basedOn w:val="Normalny"/>
    <w:rsid w:val="00A6385C"/>
    <w:rPr>
      <w:rFonts w:ascii="Arial" w:hAnsi="Arial" w:cs="Arial"/>
    </w:rPr>
  </w:style>
  <w:style w:type="paragraph" w:customStyle="1" w:styleId="StandardowyStandardowy12">
    <w:name w:val="Standardowy.Standardowy12"/>
    <w:rsid w:val="00A6385C"/>
    <w:rPr>
      <w:rFonts w:ascii="Garamond" w:hAnsi="Garamond"/>
      <w:sz w:val="26"/>
    </w:rPr>
  </w:style>
  <w:style w:type="paragraph" w:customStyle="1" w:styleId="StandardowyStandardowy11">
    <w:name w:val="Standardowy.Standardowy11"/>
    <w:rsid w:val="00A6385C"/>
    <w:rPr>
      <w:rFonts w:ascii="Garamond" w:hAnsi="Garamond"/>
      <w:sz w:val="26"/>
    </w:rPr>
  </w:style>
  <w:style w:type="paragraph" w:styleId="HTML-wstpniesformatowany">
    <w:name w:val="HTML Preformatted"/>
    <w:basedOn w:val="Normalny"/>
    <w:link w:val="HTML-wstpniesformatowanyZnak"/>
    <w:rsid w:val="00A63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rsid w:val="00A6385C"/>
    <w:rPr>
      <w:rFonts w:ascii="Courier New" w:hAnsi="Courier New" w:cs="Courier New"/>
    </w:rPr>
  </w:style>
  <w:style w:type="paragraph" w:customStyle="1" w:styleId="ZnakZnak1">
    <w:name w:val="Znak Znak1"/>
    <w:basedOn w:val="Normalny"/>
    <w:rsid w:val="00A6385C"/>
    <w:rPr>
      <w:rFonts w:ascii="Arial" w:hAnsi="Arial" w:cs="Arial"/>
    </w:rPr>
  </w:style>
  <w:style w:type="paragraph" w:customStyle="1" w:styleId="Style21">
    <w:name w:val="Style21"/>
    <w:basedOn w:val="Normalny"/>
    <w:rsid w:val="00A6385C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hAnsi="Verdana" w:cs="Verdana"/>
    </w:rPr>
  </w:style>
  <w:style w:type="paragraph" w:customStyle="1" w:styleId="Style34">
    <w:name w:val="Style34"/>
    <w:basedOn w:val="Normalny"/>
    <w:rsid w:val="00A6385C"/>
    <w:pPr>
      <w:widowControl w:val="0"/>
      <w:autoSpaceDE w:val="0"/>
      <w:autoSpaceDN w:val="0"/>
      <w:adjustRightInd w:val="0"/>
      <w:spacing w:line="221" w:lineRule="exact"/>
    </w:pPr>
    <w:rPr>
      <w:rFonts w:ascii="Verdana" w:hAnsi="Verdana" w:cs="Verdana"/>
    </w:rPr>
  </w:style>
  <w:style w:type="character" w:customStyle="1" w:styleId="FontStyle72">
    <w:name w:val="Font Style72"/>
    <w:rsid w:val="00A6385C"/>
    <w:rPr>
      <w:rFonts w:ascii="Verdana" w:hAnsi="Verdana" w:cs="Verdana"/>
      <w:color w:val="000000"/>
      <w:sz w:val="18"/>
      <w:szCs w:val="18"/>
    </w:rPr>
  </w:style>
  <w:style w:type="character" w:customStyle="1" w:styleId="BodyTextIndentChar">
    <w:name w:val="Body Text Indent Char"/>
    <w:link w:val="BodyTextIndent1"/>
    <w:locked/>
    <w:rsid w:val="00A6385C"/>
    <w:rPr>
      <w:rFonts w:ascii="Tahoma" w:eastAsia="SimSun" w:hAnsi="Tahoma"/>
      <w:b/>
      <w:bCs/>
      <w:sz w:val="16"/>
      <w:szCs w:val="16"/>
    </w:rPr>
  </w:style>
  <w:style w:type="paragraph" w:customStyle="1" w:styleId="BodyTextIndent1">
    <w:name w:val="Body Text Indent1"/>
    <w:basedOn w:val="Normalny"/>
    <w:link w:val="BodyTextIndentChar"/>
    <w:rsid w:val="00A6385C"/>
    <w:pPr>
      <w:ind w:left="1418"/>
    </w:pPr>
    <w:rPr>
      <w:rFonts w:ascii="Tahoma" w:eastAsia="SimSun" w:hAnsi="Tahoma"/>
      <w:b/>
      <w:bCs/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A6385C"/>
    <w:pPr>
      <w:ind w:firstLine="360"/>
    </w:pPr>
    <w:rPr>
      <w:rFonts w:ascii="Garamond" w:hAnsi="Garamond" w:cs="Garamond"/>
      <w:b w:val="0"/>
      <w:sz w:val="26"/>
      <w:szCs w:val="26"/>
    </w:rPr>
  </w:style>
  <w:style w:type="character" w:customStyle="1" w:styleId="TekstpodstawowyzwciciemZnak">
    <w:name w:val="Tekst podstawowy z wcięciem Znak"/>
    <w:link w:val="Tekstpodstawowyzwciciem"/>
    <w:rsid w:val="00A6385C"/>
    <w:rPr>
      <w:rFonts w:ascii="Garamond" w:hAnsi="Garamond" w:cs="Garamond"/>
      <w:sz w:val="26"/>
      <w:szCs w:val="26"/>
    </w:rPr>
  </w:style>
  <w:style w:type="paragraph" w:styleId="Tekstpodstawowyzwciciem2">
    <w:name w:val="Body Text First Indent 2"/>
    <w:basedOn w:val="Tekstpodstawowywcity"/>
    <w:link w:val="Tekstpodstawowyzwciciem2Znak"/>
    <w:rsid w:val="00A6385C"/>
    <w:pPr>
      <w:ind w:left="360" w:firstLine="360"/>
    </w:pPr>
    <w:rPr>
      <w:rFonts w:ascii="Garamond" w:hAnsi="Garamond" w:cs="Garamond"/>
      <w:b w:val="0"/>
      <w:bCs w:val="0"/>
      <w:sz w:val="26"/>
      <w:szCs w:val="26"/>
    </w:rPr>
  </w:style>
  <w:style w:type="character" w:customStyle="1" w:styleId="Tekstpodstawowyzwciciem2Znak">
    <w:name w:val="Tekst podstawowy z wcięciem 2 Znak"/>
    <w:link w:val="Tekstpodstawowyzwciciem2"/>
    <w:rsid w:val="00A6385C"/>
    <w:rPr>
      <w:rFonts w:ascii="Garamond" w:hAnsi="Garamond" w:cs="Garamond"/>
      <w:b w:val="0"/>
      <w:bCs w:val="0"/>
      <w:sz w:val="26"/>
      <w:szCs w:val="26"/>
    </w:rPr>
  </w:style>
  <w:style w:type="paragraph" w:customStyle="1" w:styleId="BodyText31">
    <w:name w:val="Body Text 31"/>
    <w:basedOn w:val="Normalny"/>
    <w:rsid w:val="00A6385C"/>
    <w:pPr>
      <w:widowControl w:val="0"/>
      <w:spacing w:line="260" w:lineRule="auto"/>
      <w:jc w:val="both"/>
    </w:pPr>
    <w:rPr>
      <w:rFonts w:ascii="Garamond" w:hAnsi="Garamond" w:cs="Garamond"/>
    </w:rPr>
  </w:style>
  <w:style w:type="paragraph" w:customStyle="1" w:styleId="BodyText21">
    <w:name w:val="Body Text 21"/>
    <w:basedOn w:val="Normalny"/>
    <w:rsid w:val="00A6385C"/>
    <w:pPr>
      <w:spacing w:line="280" w:lineRule="auto"/>
    </w:pPr>
    <w:rPr>
      <w:rFonts w:ascii="Arial" w:hAnsi="Arial" w:cs="Arial"/>
      <w:i/>
      <w:iCs/>
      <w:sz w:val="20"/>
      <w:szCs w:val="20"/>
    </w:rPr>
  </w:style>
  <w:style w:type="paragraph" w:customStyle="1" w:styleId="BodyTextIndent31">
    <w:name w:val="Body Text Indent 31"/>
    <w:basedOn w:val="Normalny"/>
    <w:rsid w:val="00A6385C"/>
    <w:pPr>
      <w:widowControl w:val="0"/>
      <w:spacing w:line="260" w:lineRule="auto"/>
      <w:ind w:left="40"/>
    </w:pPr>
    <w:rPr>
      <w:rFonts w:ascii="Arial" w:hAnsi="Arial" w:cs="Arial"/>
    </w:rPr>
  </w:style>
  <w:style w:type="paragraph" w:styleId="Lista2">
    <w:name w:val="List 2"/>
    <w:basedOn w:val="Normalny"/>
    <w:rsid w:val="00A6385C"/>
    <w:pPr>
      <w:ind w:left="566" w:hanging="283"/>
    </w:pPr>
    <w:rPr>
      <w:rFonts w:ascii="Garamond" w:hAnsi="Garamond" w:cs="Garamond"/>
      <w:sz w:val="26"/>
      <w:szCs w:val="26"/>
    </w:rPr>
  </w:style>
  <w:style w:type="paragraph" w:styleId="Lista3">
    <w:name w:val="List 3"/>
    <w:basedOn w:val="Normalny"/>
    <w:rsid w:val="00A6385C"/>
    <w:pPr>
      <w:ind w:left="849" w:hanging="283"/>
    </w:pPr>
    <w:rPr>
      <w:rFonts w:ascii="Garamond" w:hAnsi="Garamond" w:cs="Garamond"/>
      <w:sz w:val="26"/>
      <w:szCs w:val="26"/>
    </w:rPr>
  </w:style>
  <w:style w:type="paragraph" w:styleId="Listapunktowana2">
    <w:name w:val="List Bullet 2"/>
    <w:basedOn w:val="Normalny"/>
    <w:rsid w:val="00A6385C"/>
    <w:pPr>
      <w:numPr>
        <w:numId w:val="1"/>
      </w:numPr>
      <w:tabs>
        <w:tab w:val="num" w:pos="643"/>
      </w:tabs>
      <w:ind w:left="643"/>
    </w:pPr>
    <w:rPr>
      <w:rFonts w:ascii="Garamond" w:hAnsi="Garamond" w:cs="Garamond"/>
      <w:sz w:val="26"/>
      <w:szCs w:val="26"/>
    </w:rPr>
  </w:style>
  <w:style w:type="paragraph" w:styleId="Listapunktowana3">
    <w:name w:val="List Bullet 3"/>
    <w:basedOn w:val="Normalny"/>
    <w:rsid w:val="00A6385C"/>
    <w:pPr>
      <w:numPr>
        <w:numId w:val="2"/>
      </w:numPr>
      <w:tabs>
        <w:tab w:val="num" w:pos="926"/>
      </w:tabs>
      <w:ind w:left="926"/>
    </w:pPr>
    <w:rPr>
      <w:rFonts w:ascii="Garamond" w:hAnsi="Garamond" w:cs="Garamond"/>
      <w:sz w:val="26"/>
      <w:szCs w:val="26"/>
    </w:rPr>
  </w:style>
  <w:style w:type="paragraph" w:styleId="Wcicienormalne">
    <w:name w:val="Normal Indent"/>
    <w:basedOn w:val="Normalny"/>
    <w:rsid w:val="00A6385C"/>
    <w:pPr>
      <w:ind w:left="708"/>
    </w:pPr>
    <w:rPr>
      <w:rFonts w:ascii="Garamond" w:hAnsi="Garamond" w:cs="Garamond"/>
      <w:sz w:val="26"/>
      <w:szCs w:val="26"/>
    </w:rPr>
  </w:style>
  <w:style w:type="character" w:customStyle="1" w:styleId="EndnoteTextChar">
    <w:name w:val="Endnote Text Char"/>
    <w:semiHidden/>
    <w:locked/>
    <w:rsid w:val="00A6385C"/>
    <w:rPr>
      <w:rFonts w:ascii="Garamond" w:hAnsi="Garamond" w:cs="Garamond"/>
      <w:sz w:val="26"/>
      <w:szCs w:val="26"/>
      <w:lang w:val="pl-PL" w:eastAsia="pl-PL" w:bidi="ar-SA"/>
    </w:rPr>
  </w:style>
  <w:style w:type="character" w:customStyle="1" w:styleId="ZnakZnak14">
    <w:name w:val="Znak Znak14"/>
    <w:rsid w:val="00A6385C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">
    <w:name w:val="Znak Znak12"/>
    <w:rsid w:val="00A6385C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stronyZnakZnak">
    <w:name w:val="Nagłówek strony Znak Znak"/>
    <w:rsid w:val="00A6385C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ZnakZnakZnak">
    <w:name w:val="Znak Znak1 Znak Znak Znak"/>
    <w:basedOn w:val="Normalny"/>
    <w:rsid w:val="00A6385C"/>
    <w:rPr>
      <w:rFonts w:ascii="Arial" w:hAnsi="Arial" w:cs="Arial"/>
    </w:rPr>
  </w:style>
  <w:style w:type="character" w:customStyle="1" w:styleId="HeaderChar">
    <w:name w:val="Header Char"/>
    <w:aliases w:val="Nagłówek strony Char"/>
    <w:locked/>
    <w:rsid w:val="00A6385C"/>
    <w:rPr>
      <w:rFonts w:ascii="Garamond" w:hAnsi="Garamond"/>
      <w:sz w:val="26"/>
      <w:szCs w:val="16"/>
      <w:lang w:val="pl-PL" w:eastAsia="pl-PL" w:bidi="ar-SA"/>
    </w:rPr>
  </w:style>
  <w:style w:type="paragraph" w:customStyle="1" w:styleId="StandardowyStandardowy13">
    <w:name w:val="Standardowy.Standardowy13"/>
    <w:rsid w:val="00A6385C"/>
    <w:rPr>
      <w:rFonts w:ascii="Garamond" w:hAnsi="Garamond"/>
      <w:sz w:val="26"/>
    </w:rPr>
  </w:style>
  <w:style w:type="paragraph" w:customStyle="1" w:styleId="StandardowyStandardowy1Standardowy11">
    <w:name w:val="Standardowy.Standardowy1.Standardowy11"/>
    <w:rsid w:val="00A6385C"/>
    <w:rPr>
      <w:rFonts w:ascii="Garamond" w:hAnsi="Garamond"/>
      <w:sz w:val="26"/>
    </w:rPr>
  </w:style>
  <w:style w:type="character" w:customStyle="1" w:styleId="Heading6Char">
    <w:name w:val="Heading 6 Char"/>
    <w:locked/>
    <w:rsid w:val="00A6385C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Heading4Char">
    <w:name w:val="Heading 4 Char"/>
    <w:locked/>
    <w:rsid w:val="00A6385C"/>
    <w:rPr>
      <w:rFonts w:ascii="Tahoma" w:hAnsi="Tahoma" w:cs="Tahoma"/>
      <w:b/>
      <w:sz w:val="24"/>
      <w:szCs w:val="16"/>
      <w:lang w:val="pl-PL" w:eastAsia="pl-PL" w:bidi="ar-SA"/>
    </w:rPr>
  </w:style>
  <w:style w:type="paragraph" w:customStyle="1" w:styleId="Bezodstpw1">
    <w:name w:val="Bez odstępów1"/>
    <w:rsid w:val="00A6385C"/>
    <w:rPr>
      <w:rFonts w:ascii="Calibri" w:hAnsi="Calibri"/>
      <w:sz w:val="24"/>
      <w:szCs w:val="24"/>
    </w:rPr>
  </w:style>
  <w:style w:type="paragraph" w:customStyle="1" w:styleId="ZnakZnak1ZnakZnakZnakZnak">
    <w:name w:val="Znak Znak1 Znak Znak Znak Znak"/>
    <w:basedOn w:val="Normalny"/>
    <w:rsid w:val="00A6385C"/>
    <w:rPr>
      <w:rFonts w:ascii="Arial" w:hAnsi="Arial" w:cs="Arial"/>
    </w:rPr>
  </w:style>
  <w:style w:type="paragraph" w:customStyle="1" w:styleId="ZnakZnak3">
    <w:name w:val="Znak Znak3"/>
    <w:basedOn w:val="Normalny"/>
    <w:rsid w:val="00A6385C"/>
    <w:rPr>
      <w:rFonts w:ascii="Arial" w:hAnsi="Arial" w:cs="Arial"/>
    </w:rPr>
  </w:style>
  <w:style w:type="numbering" w:customStyle="1" w:styleId="Bezlisty11">
    <w:name w:val="Bez listy11"/>
    <w:next w:val="Bezlisty"/>
    <w:uiPriority w:val="99"/>
    <w:semiHidden/>
    <w:unhideWhenUsed/>
    <w:rsid w:val="00A6385C"/>
  </w:style>
  <w:style w:type="character" w:customStyle="1" w:styleId="WW8Num2z0">
    <w:name w:val="WW8Num2z0"/>
    <w:rsid w:val="00A6385C"/>
    <w:rPr>
      <w:b w:val="0"/>
    </w:rPr>
  </w:style>
  <w:style w:type="character" w:customStyle="1" w:styleId="WW8Num3z0">
    <w:name w:val="WW8Num3z0"/>
    <w:rsid w:val="00A6385C"/>
    <w:rPr>
      <w:b w:val="0"/>
    </w:rPr>
  </w:style>
  <w:style w:type="character" w:customStyle="1" w:styleId="WW8Num5z0">
    <w:name w:val="WW8Num5z0"/>
    <w:rsid w:val="00A6385C"/>
    <w:rPr>
      <w:b w:val="0"/>
    </w:rPr>
  </w:style>
  <w:style w:type="character" w:customStyle="1" w:styleId="WW8Num6z0">
    <w:name w:val="WW8Num6z0"/>
    <w:rsid w:val="00A6385C"/>
    <w:rPr>
      <w:b w:val="0"/>
    </w:rPr>
  </w:style>
  <w:style w:type="character" w:customStyle="1" w:styleId="WW8Num7z0">
    <w:name w:val="WW8Num7z0"/>
    <w:rsid w:val="00A6385C"/>
    <w:rPr>
      <w:rFonts w:ascii="Symbol" w:hAnsi="Symbol" w:cs="Times New Roman"/>
      <w:color w:val="auto"/>
    </w:rPr>
  </w:style>
  <w:style w:type="character" w:customStyle="1" w:styleId="WW8Num8z0">
    <w:name w:val="WW8Num8z0"/>
    <w:rsid w:val="00A6385C"/>
    <w:rPr>
      <w:rFonts w:ascii="Symbol" w:hAnsi="Symbol" w:cs="Symbol"/>
    </w:rPr>
  </w:style>
  <w:style w:type="character" w:customStyle="1" w:styleId="WW8Num10z0">
    <w:name w:val="WW8Num10z0"/>
    <w:rsid w:val="00A6385C"/>
    <w:rPr>
      <w:rFonts w:ascii="Symbol" w:hAnsi="Symbol" w:cs="Symbol"/>
      <w:b/>
      <w:i w:val="0"/>
      <w:sz w:val="24"/>
    </w:rPr>
  </w:style>
  <w:style w:type="character" w:customStyle="1" w:styleId="WW8Num11z0">
    <w:name w:val="WW8Num11z0"/>
    <w:rsid w:val="00A6385C"/>
    <w:rPr>
      <w:rFonts w:ascii="Verdana" w:hAnsi="Verdana" w:cs="Verdana"/>
      <w:b w:val="0"/>
      <w:sz w:val="20"/>
      <w:szCs w:val="20"/>
    </w:rPr>
  </w:style>
  <w:style w:type="character" w:customStyle="1" w:styleId="WW8Num12z0">
    <w:name w:val="WW8Num12z0"/>
    <w:rsid w:val="00A6385C"/>
    <w:rPr>
      <w:rFonts w:ascii="Symbol" w:hAnsi="Symbol" w:cs="Symbol"/>
      <w:b/>
      <w:i w:val="0"/>
      <w:sz w:val="24"/>
    </w:rPr>
  </w:style>
  <w:style w:type="character" w:customStyle="1" w:styleId="WW8Num13z0">
    <w:name w:val="WW8Num13z0"/>
    <w:rsid w:val="00A6385C"/>
    <w:rPr>
      <w:b w:val="0"/>
    </w:rPr>
  </w:style>
  <w:style w:type="character" w:customStyle="1" w:styleId="WW8Num16z0">
    <w:name w:val="WW8Num16z0"/>
    <w:rsid w:val="00A6385C"/>
    <w:rPr>
      <w:b w:val="0"/>
    </w:rPr>
  </w:style>
  <w:style w:type="character" w:customStyle="1" w:styleId="Domylnaczcionkaakapitu5">
    <w:name w:val="Domyślna czcionka akapitu5"/>
    <w:rsid w:val="00A6385C"/>
  </w:style>
  <w:style w:type="character" w:customStyle="1" w:styleId="Domylnaczcionkaakapitu4">
    <w:name w:val="Domyślna czcionka akapitu4"/>
    <w:rsid w:val="00A6385C"/>
  </w:style>
  <w:style w:type="character" w:customStyle="1" w:styleId="Domylnaczcionkaakapitu3">
    <w:name w:val="Domyślna czcionka akapitu3"/>
    <w:rsid w:val="00A6385C"/>
  </w:style>
  <w:style w:type="character" w:customStyle="1" w:styleId="Domylnaczcionkaakapitu2">
    <w:name w:val="Domyślna czcionka akapitu2"/>
    <w:rsid w:val="00A6385C"/>
  </w:style>
  <w:style w:type="character" w:customStyle="1" w:styleId="WW8Num7z1">
    <w:name w:val="WW8Num7z1"/>
    <w:rsid w:val="00A6385C"/>
    <w:rPr>
      <w:rFonts w:ascii="Courier New" w:hAnsi="Courier New" w:cs="Courier New"/>
      <w:color w:val="auto"/>
    </w:rPr>
  </w:style>
  <w:style w:type="character" w:customStyle="1" w:styleId="WW8Num7z2">
    <w:name w:val="WW8Num7z2"/>
    <w:rsid w:val="00A6385C"/>
    <w:rPr>
      <w:rFonts w:ascii="Wingdings" w:hAnsi="Wingdings" w:cs="Times New Roman"/>
    </w:rPr>
  </w:style>
  <w:style w:type="character" w:customStyle="1" w:styleId="WW8Num7z3">
    <w:name w:val="WW8Num7z3"/>
    <w:rsid w:val="00A6385C"/>
    <w:rPr>
      <w:rFonts w:ascii="Symbol" w:hAnsi="Symbol" w:cs="Times New Roman"/>
    </w:rPr>
  </w:style>
  <w:style w:type="character" w:customStyle="1" w:styleId="WW8Num7z4">
    <w:name w:val="WW8Num7z4"/>
    <w:rsid w:val="00A6385C"/>
    <w:rPr>
      <w:rFonts w:ascii="Courier New" w:hAnsi="Courier New" w:cs="Courier New"/>
    </w:rPr>
  </w:style>
  <w:style w:type="character" w:customStyle="1" w:styleId="WW8Num8z1">
    <w:name w:val="WW8Num8z1"/>
    <w:rsid w:val="00A6385C"/>
    <w:rPr>
      <w:rFonts w:ascii="Courier New" w:hAnsi="Courier New" w:cs="Courier New"/>
    </w:rPr>
  </w:style>
  <w:style w:type="character" w:customStyle="1" w:styleId="WW8Num8z2">
    <w:name w:val="WW8Num8z2"/>
    <w:rsid w:val="00A6385C"/>
    <w:rPr>
      <w:rFonts w:ascii="Wingdings" w:hAnsi="Wingdings" w:cs="Wingdings"/>
    </w:rPr>
  </w:style>
  <w:style w:type="character" w:customStyle="1" w:styleId="WW8Num9z0">
    <w:name w:val="WW8Num9z0"/>
    <w:rsid w:val="00A6385C"/>
    <w:rPr>
      <w:rFonts w:ascii="Symbol" w:hAnsi="Symbol" w:cs="Symbol"/>
    </w:rPr>
  </w:style>
  <w:style w:type="character" w:customStyle="1" w:styleId="WW8Num14z1">
    <w:name w:val="WW8Num14z1"/>
    <w:rsid w:val="00A6385C"/>
    <w:rPr>
      <w:strike w:val="0"/>
      <w:dstrike w:val="0"/>
    </w:rPr>
  </w:style>
  <w:style w:type="character" w:customStyle="1" w:styleId="WW8Num17z2">
    <w:name w:val="WW8Num17z2"/>
    <w:rsid w:val="00A6385C"/>
    <w:rPr>
      <w:rFonts w:ascii="Symbol" w:hAnsi="Symbol" w:cs="Symbol"/>
      <w:color w:val="auto"/>
    </w:rPr>
  </w:style>
  <w:style w:type="character" w:customStyle="1" w:styleId="WW8Num18z0">
    <w:name w:val="WW8Num18z0"/>
    <w:rsid w:val="00A6385C"/>
    <w:rPr>
      <w:rFonts w:ascii="Symbol" w:hAnsi="Symbol" w:cs="Times New Roman"/>
      <w:color w:val="auto"/>
    </w:rPr>
  </w:style>
  <w:style w:type="character" w:customStyle="1" w:styleId="WW8Num18z1">
    <w:name w:val="WW8Num18z1"/>
    <w:rsid w:val="00A6385C"/>
    <w:rPr>
      <w:rFonts w:ascii="Courier New" w:hAnsi="Courier New" w:cs="Courier New"/>
      <w:color w:val="auto"/>
    </w:rPr>
  </w:style>
  <w:style w:type="character" w:customStyle="1" w:styleId="WW8Num18z2">
    <w:name w:val="WW8Num18z2"/>
    <w:rsid w:val="00A6385C"/>
    <w:rPr>
      <w:rFonts w:ascii="Wingdings" w:hAnsi="Wingdings" w:cs="Times New Roman"/>
    </w:rPr>
  </w:style>
  <w:style w:type="character" w:customStyle="1" w:styleId="WW8Num18z3">
    <w:name w:val="WW8Num18z3"/>
    <w:rsid w:val="00A6385C"/>
    <w:rPr>
      <w:rFonts w:ascii="Symbol" w:hAnsi="Symbol" w:cs="Times New Roman"/>
    </w:rPr>
  </w:style>
  <w:style w:type="character" w:customStyle="1" w:styleId="WW8Num18z4">
    <w:name w:val="WW8Num18z4"/>
    <w:rsid w:val="00A6385C"/>
    <w:rPr>
      <w:rFonts w:ascii="Courier New" w:hAnsi="Courier New" w:cs="Courier New"/>
    </w:rPr>
  </w:style>
  <w:style w:type="character" w:customStyle="1" w:styleId="WW8Num19z1">
    <w:name w:val="WW8Num19z1"/>
    <w:rsid w:val="00A6385C"/>
    <w:rPr>
      <w:rFonts w:ascii="Times New Roman" w:hAnsi="Times New Roman" w:cs="Times New Roman"/>
    </w:rPr>
  </w:style>
  <w:style w:type="character" w:customStyle="1" w:styleId="WW8Num21z0">
    <w:name w:val="WW8Num21z0"/>
    <w:rsid w:val="00A6385C"/>
    <w:rPr>
      <w:rFonts w:cs="Times New Roman"/>
    </w:rPr>
  </w:style>
  <w:style w:type="character" w:customStyle="1" w:styleId="WW8Num23z0">
    <w:name w:val="WW8Num23z0"/>
    <w:rsid w:val="00A6385C"/>
    <w:rPr>
      <w:b w:val="0"/>
    </w:rPr>
  </w:style>
  <w:style w:type="character" w:customStyle="1" w:styleId="WW8Num24z0">
    <w:name w:val="WW8Num24z0"/>
    <w:rsid w:val="00A6385C"/>
    <w:rPr>
      <w:b w:val="0"/>
    </w:rPr>
  </w:style>
  <w:style w:type="character" w:customStyle="1" w:styleId="WW8Num24z1">
    <w:name w:val="WW8Num24z1"/>
    <w:rsid w:val="00A6385C"/>
    <w:rPr>
      <w:rFonts w:ascii="Symbol" w:hAnsi="Symbol" w:cs="Symbol"/>
    </w:rPr>
  </w:style>
  <w:style w:type="character" w:customStyle="1" w:styleId="WW8Num25z1">
    <w:name w:val="WW8Num25z1"/>
    <w:rsid w:val="00A6385C"/>
    <w:rPr>
      <w:rFonts w:ascii="Symbol" w:hAnsi="Symbol" w:cs="Symbol"/>
    </w:rPr>
  </w:style>
  <w:style w:type="character" w:customStyle="1" w:styleId="WW8Num26z0">
    <w:name w:val="WW8Num26z0"/>
    <w:rsid w:val="00A6385C"/>
    <w:rPr>
      <w:b w:val="0"/>
    </w:rPr>
  </w:style>
  <w:style w:type="character" w:customStyle="1" w:styleId="WW8Num26z1">
    <w:name w:val="WW8Num26z1"/>
    <w:rsid w:val="00A6385C"/>
    <w:rPr>
      <w:rFonts w:ascii="Symbol" w:hAnsi="Symbol" w:cs="Symbol"/>
    </w:rPr>
  </w:style>
  <w:style w:type="character" w:customStyle="1" w:styleId="WW8Num27z2">
    <w:name w:val="WW8Num27z2"/>
    <w:rsid w:val="00A6385C"/>
    <w:rPr>
      <w:rFonts w:ascii="Symbol" w:eastAsia="Times New Roman" w:hAnsi="Symbol" w:cs="Times New Roman"/>
    </w:rPr>
  </w:style>
  <w:style w:type="character" w:customStyle="1" w:styleId="WW8Num27z3">
    <w:name w:val="WW8Num27z3"/>
    <w:rsid w:val="00A6385C"/>
    <w:rPr>
      <w:rFonts w:ascii="Verdana" w:eastAsia="Times New Roman" w:hAnsi="Verdana" w:cs="Times New Roman"/>
    </w:rPr>
  </w:style>
  <w:style w:type="character" w:customStyle="1" w:styleId="WW8Num30z0">
    <w:name w:val="WW8Num30z0"/>
    <w:rsid w:val="00A6385C"/>
    <w:rPr>
      <w:rFonts w:ascii="Symbol" w:hAnsi="Symbol" w:cs="Symbol"/>
    </w:rPr>
  </w:style>
  <w:style w:type="character" w:customStyle="1" w:styleId="WW8Num30z1">
    <w:name w:val="WW8Num30z1"/>
    <w:rsid w:val="00A6385C"/>
    <w:rPr>
      <w:rFonts w:ascii="Courier New" w:hAnsi="Courier New" w:cs="Courier New"/>
    </w:rPr>
  </w:style>
  <w:style w:type="character" w:customStyle="1" w:styleId="WW8Num30z2">
    <w:name w:val="WW8Num30z2"/>
    <w:rsid w:val="00A6385C"/>
    <w:rPr>
      <w:rFonts w:ascii="Wingdings" w:hAnsi="Wingdings" w:cs="Wingdings"/>
    </w:rPr>
  </w:style>
  <w:style w:type="character" w:customStyle="1" w:styleId="WW8Num34z0">
    <w:name w:val="WW8Num34z0"/>
    <w:rsid w:val="00A6385C"/>
    <w:rPr>
      <w:b w:val="0"/>
    </w:rPr>
  </w:style>
  <w:style w:type="character" w:customStyle="1" w:styleId="WW8Num35z0">
    <w:name w:val="WW8Num35z0"/>
    <w:rsid w:val="00A6385C"/>
    <w:rPr>
      <w:rFonts w:eastAsia="Arial"/>
    </w:rPr>
  </w:style>
  <w:style w:type="character" w:customStyle="1" w:styleId="WW8Num36z0">
    <w:name w:val="WW8Num36z0"/>
    <w:rsid w:val="00A6385C"/>
    <w:rPr>
      <w:rFonts w:ascii="Symbol" w:hAnsi="Symbol" w:cs="Symbol"/>
    </w:rPr>
  </w:style>
  <w:style w:type="character" w:customStyle="1" w:styleId="WW8Num36z1">
    <w:name w:val="WW8Num36z1"/>
    <w:rsid w:val="00A6385C"/>
    <w:rPr>
      <w:rFonts w:ascii="Courier New" w:hAnsi="Courier New" w:cs="Courier New"/>
    </w:rPr>
  </w:style>
  <w:style w:type="character" w:customStyle="1" w:styleId="WW8Num36z2">
    <w:name w:val="WW8Num36z2"/>
    <w:rsid w:val="00A6385C"/>
    <w:rPr>
      <w:rFonts w:ascii="Wingdings" w:hAnsi="Wingdings" w:cs="Wingdings"/>
    </w:rPr>
  </w:style>
  <w:style w:type="character" w:customStyle="1" w:styleId="WW8Num37z0">
    <w:name w:val="WW8Num37z0"/>
    <w:rsid w:val="00A6385C"/>
    <w:rPr>
      <w:b w:val="0"/>
    </w:rPr>
  </w:style>
  <w:style w:type="character" w:customStyle="1" w:styleId="WW8Num38z0">
    <w:name w:val="WW8Num38z0"/>
    <w:rsid w:val="00A6385C"/>
    <w:rPr>
      <w:b w:val="0"/>
    </w:rPr>
  </w:style>
  <w:style w:type="character" w:customStyle="1" w:styleId="WW8Num39z0">
    <w:name w:val="WW8Num39z0"/>
    <w:rsid w:val="00A6385C"/>
    <w:rPr>
      <w:b w:val="0"/>
    </w:rPr>
  </w:style>
  <w:style w:type="character" w:customStyle="1" w:styleId="WW8Num41z0">
    <w:name w:val="WW8Num41z0"/>
    <w:rsid w:val="00A6385C"/>
    <w:rPr>
      <w:b w:val="0"/>
    </w:rPr>
  </w:style>
  <w:style w:type="character" w:customStyle="1" w:styleId="WW8Num42z0">
    <w:name w:val="WW8Num42z0"/>
    <w:rsid w:val="00A6385C"/>
    <w:rPr>
      <w:rFonts w:ascii="Symbol" w:hAnsi="Symbol" w:cs="Symbol"/>
    </w:rPr>
  </w:style>
  <w:style w:type="character" w:customStyle="1" w:styleId="WW8Num45z0">
    <w:name w:val="WW8Num45z0"/>
    <w:rsid w:val="00A6385C"/>
    <w:rPr>
      <w:b w:val="0"/>
    </w:rPr>
  </w:style>
  <w:style w:type="character" w:customStyle="1" w:styleId="WW8Num45z1">
    <w:name w:val="WW8Num45z1"/>
    <w:rsid w:val="00A6385C"/>
    <w:rPr>
      <w:rFonts w:ascii="Symbol" w:hAnsi="Symbol" w:cs="Symbol"/>
    </w:rPr>
  </w:style>
  <w:style w:type="character" w:customStyle="1" w:styleId="WW8Num46z0">
    <w:name w:val="WW8Num46z0"/>
    <w:rsid w:val="00A6385C"/>
    <w:rPr>
      <w:rFonts w:ascii="Symbol" w:hAnsi="Symbol" w:cs="Symbol"/>
    </w:rPr>
  </w:style>
  <w:style w:type="character" w:customStyle="1" w:styleId="WW8Num46z2">
    <w:name w:val="WW8Num46z2"/>
    <w:rsid w:val="00A6385C"/>
    <w:rPr>
      <w:rFonts w:ascii="Wingdings" w:hAnsi="Wingdings" w:cs="Wingdings"/>
    </w:rPr>
  </w:style>
  <w:style w:type="character" w:customStyle="1" w:styleId="WW8Num46z4">
    <w:name w:val="WW8Num46z4"/>
    <w:rsid w:val="00A6385C"/>
    <w:rPr>
      <w:rFonts w:ascii="Courier New" w:hAnsi="Courier New" w:cs="Courier New"/>
    </w:rPr>
  </w:style>
  <w:style w:type="character" w:customStyle="1" w:styleId="WW8Num48z1">
    <w:name w:val="WW8Num48z1"/>
    <w:rsid w:val="00A6385C"/>
    <w:rPr>
      <w:rFonts w:ascii="Verdana" w:eastAsia="Times New Roman" w:hAnsi="Verdana" w:cs="Tahoma"/>
    </w:rPr>
  </w:style>
  <w:style w:type="character" w:customStyle="1" w:styleId="WW8Num49z0">
    <w:name w:val="WW8Num49z0"/>
    <w:rsid w:val="00A6385C"/>
    <w:rPr>
      <w:rFonts w:ascii="Verdana" w:hAnsi="Verdana" w:cs="Verdana"/>
      <w:b w:val="0"/>
      <w:sz w:val="20"/>
      <w:szCs w:val="20"/>
    </w:rPr>
  </w:style>
  <w:style w:type="character" w:customStyle="1" w:styleId="WW8Num50z1">
    <w:name w:val="WW8Num50z1"/>
    <w:rsid w:val="00A6385C"/>
    <w:rPr>
      <w:rFonts w:ascii="Wingdings" w:hAnsi="Wingdings" w:cs="Wingdings"/>
    </w:rPr>
  </w:style>
  <w:style w:type="character" w:customStyle="1" w:styleId="WW8Num50z2">
    <w:name w:val="WW8Num50z2"/>
    <w:rsid w:val="00A6385C"/>
    <w:rPr>
      <w:spacing w:val="0"/>
      <w:position w:val="0"/>
      <w:sz w:val="24"/>
      <w:vertAlign w:val="baseline"/>
    </w:rPr>
  </w:style>
  <w:style w:type="character" w:customStyle="1" w:styleId="WW8Num51z0">
    <w:name w:val="WW8Num51z0"/>
    <w:rsid w:val="00A6385C"/>
    <w:rPr>
      <w:rFonts w:ascii="Wingdings" w:hAnsi="Wingdings" w:cs="Wingdings"/>
    </w:rPr>
  </w:style>
  <w:style w:type="character" w:customStyle="1" w:styleId="WW8Num51z1">
    <w:name w:val="WW8Num51z1"/>
    <w:rsid w:val="00A6385C"/>
    <w:rPr>
      <w:rFonts w:ascii="Courier New" w:hAnsi="Courier New" w:cs="Courier New"/>
    </w:rPr>
  </w:style>
  <w:style w:type="character" w:customStyle="1" w:styleId="WW8Num51z3">
    <w:name w:val="WW8Num51z3"/>
    <w:rsid w:val="00A6385C"/>
    <w:rPr>
      <w:rFonts w:ascii="Symbol" w:hAnsi="Symbol" w:cs="Symbol"/>
    </w:rPr>
  </w:style>
  <w:style w:type="character" w:customStyle="1" w:styleId="WW8Num52z0">
    <w:name w:val="WW8Num52z0"/>
    <w:rsid w:val="00A6385C"/>
    <w:rPr>
      <w:b w:val="0"/>
    </w:rPr>
  </w:style>
  <w:style w:type="character" w:customStyle="1" w:styleId="WW8Num53z0">
    <w:name w:val="WW8Num53z0"/>
    <w:rsid w:val="00A6385C"/>
    <w:rPr>
      <w:b/>
      <w:bCs/>
    </w:rPr>
  </w:style>
  <w:style w:type="character" w:customStyle="1" w:styleId="WW8Num54z1">
    <w:name w:val="WW8Num54z1"/>
    <w:rsid w:val="00A6385C"/>
    <w:rPr>
      <w:rFonts w:ascii="Times New Roman" w:eastAsia="Times New Roman" w:hAnsi="Times New Roman" w:cs="Times New Roman"/>
    </w:rPr>
  </w:style>
  <w:style w:type="character" w:customStyle="1" w:styleId="WW8Num57z0">
    <w:name w:val="WW8Num57z0"/>
    <w:rsid w:val="00A6385C"/>
    <w:rPr>
      <w:b w:val="0"/>
    </w:rPr>
  </w:style>
  <w:style w:type="character" w:customStyle="1" w:styleId="WW8Num57z1">
    <w:name w:val="WW8Num57z1"/>
    <w:rsid w:val="00A6385C"/>
    <w:rPr>
      <w:rFonts w:ascii="Symbol" w:hAnsi="Symbol" w:cs="Symbol"/>
    </w:rPr>
  </w:style>
  <w:style w:type="character" w:customStyle="1" w:styleId="WW8Num58z1">
    <w:name w:val="WW8Num58z1"/>
    <w:rsid w:val="00A6385C"/>
    <w:rPr>
      <w:rFonts w:ascii="Symbol" w:hAnsi="Symbol" w:cs="Symbol"/>
    </w:rPr>
  </w:style>
  <w:style w:type="character" w:customStyle="1" w:styleId="WW8Num68z0">
    <w:name w:val="WW8Num68z0"/>
    <w:rsid w:val="00A6385C"/>
    <w:rPr>
      <w:rFonts w:ascii="Symbol" w:hAnsi="Symbol" w:cs="Symbol"/>
    </w:rPr>
  </w:style>
  <w:style w:type="character" w:customStyle="1" w:styleId="WW8Num69z0">
    <w:name w:val="WW8Num69z0"/>
    <w:rsid w:val="00A6385C"/>
    <w:rPr>
      <w:rFonts w:ascii="Tahoma" w:hAnsi="Tahoma" w:cs="Tahoma"/>
      <w:b w:val="0"/>
      <w:i w:val="0"/>
      <w:sz w:val="20"/>
      <w:szCs w:val="20"/>
    </w:rPr>
  </w:style>
  <w:style w:type="character" w:customStyle="1" w:styleId="WW8Num73z0">
    <w:name w:val="WW8Num73z0"/>
    <w:rsid w:val="00A6385C"/>
    <w:rPr>
      <w:b w:val="0"/>
    </w:rPr>
  </w:style>
  <w:style w:type="character" w:customStyle="1" w:styleId="Domylnaczcionkaakapitu1">
    <w:name w:val="Domyślna czcionka akapitu1"/>
    <w:rsid w:val="00A6385C"/>
  </w:style>
  <w:style w:type="character" w:customStyle="1" w:styleId="Odwoaniedokomentarza1">
    <w:name w:val="Odwołanie do komentarza1"/>
    <w:rsid w:val="00A6385C"/>
    <w:rPr>
      <w:sz w:val="16"/>
      <w:szCs w:val="16"/>
    </w:rPr>
  </w:style>
  <w:style w:type="character" w:customStyle="1" w:styleId="content">
    <w:name w:val="content"/>
    <w:rsid w:val="00A6385C"/>
  </w:style>
  <w:style w:type="character" w:customStyle="1" w:styleId="Odwoaniedokomentarza2">
    <w:name w:val="Odwołanie do komentarza2"/>
    <w:rsid w:val="00A6385C"/>
    <w:rPr>
      <w:sz w:val="16"/>
      <w:szCs w:val="16"/>
    </w:rPr>
  </w:style>
  <w:style w:type="character" w:customStyle="1" w:styleId="Odwoaniedokomentarza3">
    <w:name w:val="Odwołanie do komentarza3"/>
    <w:rsid w:val="00A6385C"/>
    <w:rPr>
      <w:sz w:val="16"/>
      <w:szCs w:val="16"/>
    </w:rPr>
  </w:style>
  <w:style w:type="character" w:customStyle="1" w:styleId="TekstkomentarzaZnak1">
    <w:name w:val="Tekst komentarza Znak1"/>
    <w:rsid w:val="00A6385C"/>
    <w:rPr>
      <w:rFonts w:ascii="Garamond" w:hAnsi="Garamond" w:cs="Garamond"/>
    </w:rPr>
  </w:style>
  <w:style w:type="paragraph" w:customStyle="1" w:styleId="Nagwek50">
    <w:name w:val="Nagłówek5"/>
    <w:basedOn w:val="Normalny"/>
    <w:next w:val="Podtytu"/>
    <w:rsid w:val="00A6385C"/>
    <w:pPr>
      <w:suppressAutoHyphens/>
      <w:jc w:val="center"/>
    </w:pPr>
    <w:rPr>
      <w:b/>
      <w:szCs w:val="20"/>
      <w:lang w:eastAsia="zh-CN"/>
    </w:rPr>
  </w:style>
  <w:style w:type="paragraph" w:customStyle="1" w:styleId="Indeks">
    <w:name w:val="Indeks"/>
    <w:basedOn w:val="Normalny"/>
    <w:rsid w:val="00A6385C"/>
    <w:pPr>
      <w:suppressLineNumbers/>
      <w:suppressAutoHyphens/>
    </w:pPr>
    <w:rPr>
      <w:rFonts w:ascii="Garamond" w:hAnsi="Garamond" w:cs="Mangal"/>
      <w:sz w:val="26"/>
      <w:szCs w:val="16"/>
      <w:lang w:eastAsia="zh-CN"/>
    </w:rPr>
  </w:style>
  <w:style w:type="paragraph" w:customStyle="1" w:styleId="Nagwek40">
    <w:name w:val="Nagłówek4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4">
    <w:name w:val="Podpis4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Nagwek30">
    <w:name w:val="Nagłówek3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3">
    <w:name w:val="Podpis3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Nagwek20">
    <w:name w:val="Nagłówek2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2">
    <w:name w:val="Podpis2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Nagwek10">
    <w:name w:val="Nagłówek1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1">
    <w:name w:val="Podpis1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Tekstpodstawowy310">
    <w:name w:val="Tekst podstawowy 31"/>
    <w:basedOn w:val="Normalny"/>
    <w:rsid w:val="00A6385C"/>
    <w:pPr>
      <w:suppressAutoHyphens/>
      <w:jc w:val="center"/>
    </w:pPr>
    <w:rPr>
      <w:rFonts w:ascii="Garamond" w:hAnsi="Garamond" w:cs="Garamond"/>
      <w:b/>
      <w:sz w:val="52"/>
      <w:szCs w:val="16"/>
      <w:lang w:eastAsia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1">
    <w:name w:val="Nagłówek Znak1"/>
    <w:rsid w:val="00A6385C"/>
    <w:rPr>
      <w:lang w:eastAsia="zh-CN"/>
    </w:rPr>
  </w:style>
  <w:style w:type="character" w:customStyle="1" w:styleId="StopkaZnak1">
    <w:name w:val="Stopka Znak1"/>
    <w:rsid w:val="00A6385C"/>
    <w:rPr>
      <w:lang w:eastAsia="zh-CN"/>
    </w:rPr>
  </w:style>
  <w:style w:type="paragraph" w:customStyle="1" w:styleId="Tekstpodstawowy22">
    <w:name w:val="Tekst podstawowy 22"/>
    <w:basedOn w:val="Normalny"/>
    <w:rsid w:val="00A6385C"/>
    <w:pPr>
      <w:suppressAutoHyphens/>
      <w:jc w:val="both"/>
    </w:pPr>
    <w:rPr>
      <w:rFonts w:ascii="Tahoma" w:hAnsi="Tahoma" w:cs="Tahoma"/>
      <w:sz w:val="22"/>
      <w:szCs w:val="16"/>
      <w:lang w:eastAsia="zh-CN"/>
    </w:rPr>
  </w:style>
  <w:style w:type="paragraph" w:customStyle="1" w:styleId="Lista-kontynuacja1">
    <w:name w:val="Lista - kontynuacja1"/>
    <w:basedOn w:val="Normalny"/>
    <w:rsid w:val="00A6385C"/>
    <w:pPr>
      <w:suppressAutoHyphens/>
      <w:spacing w:after="120"/>
      <w:ind w:left="360"/>
    </w:pPr>
    <w:rPr>
      <w:rFonts w:ascii="Garamond" w:hAnsi="Garamond" w:cs="Garamond"/>
      <w:sz w:val="26"/>
      <w:szCs w:val="16"/>
      <w:lang w:eastAsia="zh-CN"/>
    </w:rPr>
  </w:style>
  <w:style w:type="paragraph" w:customStyle="1" w:styleId="Lista-kontynuacja21">
    <w:name w:val="Lista - kontynuacja 21"/>
    <w:basedOn w:val="Lista-kontynuacja1"/>
    <w:rsid w:val="00A6385C"/>
    <w:pPr>
      <w:numPr>
        <w:numId w:val="3"/>
      </w:numPr>
      <w:spacing w:after="160"/>
      <w:ind w:left="1080"/>
    </w:pPr>
    <w:rPr>
      <w:sz w:val="24"/>
      <w:szCs w:val="20"/>
    </w:rPr>
  </w:style>
  <w:style w:type="paragraph" w:customStyle="1" w:styleId="Tekstkomentarza1">
    <w:name w:val="Tekst komentarza1"/>
    <w:basedOn w:val="Normalny"/>
    <w:rsid w:val="00A6385C"/>
    <w:pPr>
      <w:suppressAutoHyphens/>
    </w:pPr>
    <w:rPr>
      <w:rFonts w:ascii="Garamond" w:hAnsi="Garamond" w:cs="Garamond"/>
      <w:sz w:val="20"/>
      <w:szCs w:val="20"/>
      <w:lang w:eastAsia="zh-CN"/>
    </w:rPr>
  </w:style>
  <w:style w:type="paragraph" w:customStyle="1" w:styleId="Legenda1">
    <w:name w:val="Legenda1"/>
    <w:basedOn w:val="Normalny"/>
    <w:next w:val="Normalny"/>
    <w:rsid w:val="00A6385C"/>
    <w:pPr>
      <w:suppressAutoHyphens/>
      <w:spacing w:before="120" w:after="120"/>
    </w:pPr>
    <w:rPr>
      <w:b/>
      <w:sz w:val="20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A6385C"/>
    <w:pPr>
      <w:suppressAutoHyphens/>
      <w:ind w:firstLine="709"/>
      <w:jc w:val="both"/>
    </w:pPr>
    <w:rPr>
      <w:rFonts w:ascii="Tahoma" w:hAnsi="Tahoma" w:cs="Tahoma"/>
      <w:sz w:val="20"/>
      <w:szCs w:val="16"/>
      <w:lang w:eastAsia="zh-CN"/>
    </w:rPr>
  </w:style>
  <w:style w:type="character" w:customStyle="1" w:styleId="TekstkomentarzaZnak2">
    <w:name w:val="Tekst komentarza Znak2"/>
    <w:uiPriority w:val="99"/>
    <w:semiHidden/>
    <w:rsid w:val="00A6385C"/>
    <w:rPr>
      <w:rFonts w:ascii="Garamond" w:hAnsi="Garamond" w:cs="Garamond"/>
      <w:lang w:eastAsia="zh-CN"/>
    </w:rPr>
  </w:style>
  <w:style w:type="character" w:customStyle="1" w:styleId="TematkomentarzaZnak1">
    <w:name w:val="Temat komentarza Znak1"/>
    <w:rsid w:val="00A6385C"/>
    <w:rPr>
      <w:rFonts w:ascii="Garamond" w:hAnsi="Garamond" w:cs="Garamond"/>
      <w:b/>
      <w:bCs/>
      <w:lang w:eastAsia="zh-CN"/>
    </w:rPr>
  </w:style>
  <w:style w:type="paragraph" w:customStyle="1" w:styleId="Tekstpodstawowywcity310">
    <w:name w:val="Tekst podstawowy wcięty 31"/>
    <w:basedOn w:val="Normalny"/>
    <w:rsid w:val="00A6385C"/>
    <w:pPr>
      <w:tabs>
        <w:tab w:val="left" w:pos="567"/>
      </w:tabs>
      <w:suppressAutoHyphens/>
      <w:ind w:left="567" w:hanging="567"/>
      <w:jc w:val="both"/>
    </w:pPr>
    <w:rPr>
      <w:rFonts w:ascii="Tahoma" w:hAnsi="Tahoma" w:cs="Tahoma"/>
      <w:sz w:val="20"/>
      <w:szCs w:val="20"/>
      <w:lang w:eastAsia="zh-CN"/>
    </w:rPr>
  </w:style>
  <w:style w:type="paragraph" w:customStyle="1" w:styleId="Blockquote">
    <w:name w:val="Blockquote"/>
    <w:basedOn w:val="Normalny"/>
    <w:rsid w:val="00A6385C"/>
    <w:pPr>
      <w:widowControl w:val="0"/>
      <w:suppressAutoHyphens/>
      <w:spacing w:before="100" w:after="100"/>
      <w:ind w:left="360" w:right="360"/>
    </w:pPr>
    <w:rPr>
      <w:szCs w:val="16"/>
      <w:lang w:eastAsia="zh-CN"/>
    </w:rPr>
  </w:style>
  <w:style w:type="paragraph" w:customStyle="1" w:styleId="Mapadokumentu1">
    <w:name w:val="Mapa dokumentu1"/>
    <w:basedOn w:val="Normalny"/>
    <w:rsid w:val="00A6385C"/>
    <w:pPr>
      <w:shd w:val="clear" w:color="auto" w:fill="000080"/>
      <w:suppressAutoHyphens/>
    </w:pPr>
    <w:rPr>
      <w:rFonts w:ascii="Tahoma" w:hAnsi="Tahoma" w:cs="Tahoma"/>
      <w:sz w:val="26"/>
      <w:szCs w:val="16"/>
      <w:lang w:eastAsia="zh-CN"/>
    </w:rPr>
  </w:style>
  <w:style w:type="paragraph" w:customStyle="1" w:styleId="pkt">
    <w:name w:val="pkt"/>
    <w:basedOn w:val="Normalny"/>
    <w:rsid w:val="00A6385C"/>
    <w:pPr>
      <w:suppressAutoHyphens/>
      <w:spacing w:before="60" w:after="60"/>
      <w:ind w:left="851" w:hanging="295"/>
      <w:jc w:val="both"/>
    </w:pPr>
    <w:rPr>
      <w:szCs w:val="16"/>
      <w:lang w:eastAsia="zh-CN"/>
    </w:rPr>
  </w:style>
  <w:style w:type="paragraph" w:customStyle="1" w:styleId="pkt1">
    <w:name w:val="pkt1"/>
    <w:basedOn w:val="pkt"/>
    <w:rsid w:val="00A6385C"/>
    <w:pPr>
      <w:ind w:left="850" w:hanging="425"/>
    </w:pPr>
  </w:style>
  <w:style w:type="paragraph" w:customStyle="1" w:styleId="Zwykytekst1">
    <w:name w:val="Zwykły tekst1"/>
    <w:basedOn w:val="Normalny"/>
    <w:rsid w:val="00A6385C"/>
    <w:pPr>
      <w:suppressAutoHyphens/>
    </w:pPr>
    <w:rPr>
      <w:rFonts w:ascii="Courier New" w:hAnsi="Courier New" w:cs="Courier New"/>
      <w:sz w:val="20"/>
      <w:szCs w:val="16"/>
      <w:lang w:eastAsia="zh-CN"/>
    </w:rPr>
  </w:style>
  <w:style w:type="paragraph" w:customStyle="1" w:styleId="Normalny1">
    <w:name w:val="Normalny1"/>
    <w:rsid w:val="00A6385C"/>
    <w:pPr>
      <w:suppressAutoHyphens/>
      <w:spacing w:line="100" w:lineRule="atLeast"/>
    </w:pPr>
    <w:rPr>
      <w:rFonts w:eastAsia="Arial"/>
      <w:color w:val="000000"/>
      <w:kern w:val="1"/>
      <w:sz w:val="24"/>
      <w:szCs w:val="24"/>
      <w:lang w:eastAsia="zh-CN"/>
    </w:rPr>
  </w:style>
  <w:style w:type="paragraph" w:customStyle="1" w:styleId="Tekstpodstawowy210">
    <w:name w:val="Tekst podstawowy 21"/>
    <w:basedOn w:val="Normalny"/>
    <w:rsid w:val="00A6385C"/>
    <w:pPr>
      <w:suppressAutoHyphens/>
      <w:jc w:val="both"/>
    </w:pPr>
    <w:rPr>
      <w:szCs w:val="20"/>
      <w:lang w:eastAsia="zh-CN"/>
    </w:rPr>
  </w:style>
  <w:style w:type="paragraph" w:customStyle="1" w:styleId="Zawartotabeli">
    <w:name w:val="Zawartość tabeli"/>
    <w:basedOn w:val="Normalny"/>
    <w:rsid w:val="00A6385C"/>
    <w:pPr>
      <w:widowControl w:val="0"/>
      <w:suppressLineNumbers/>
      <w:suppressAutoHyphens/>
    </w:pPr>
    <w:rPr>
      <w:rFonts w:ascii="Liberation Serif" w:eastAsia="Liberation Serif" w:hAnsi="Liberation Serif" w:cs="Lohit Hindi"/>
      <w:kern w:val="1"/>
      <w:lang w:eastAsia="zh-CN" w:bidi="hi-IN"/>
    </w:rPr>
  </w:style>
  <w:style w:type="paragraph" w:customStyle="1" w:styleId="Tekstkomentarza2">
    <w:name w:val="Tekst komentarza2"/>
    <w:basedOn w:val="Normalny"/>
    <w:rsid w:val="00A6385C"/>
    <w:pPr>
      <w:suppressAutoHyphens/>
    </w:pPr>
    <w:rPr>
      <w:rFonts w:ascii="Garamond" w:hAnsi="Garamond" w:cs="Garamond"/>
      <w:sz w:val="20"/>
      <w:szCs w:val="20"/>
      <w:lang w:eastAsia="zh-CN"/>
    </w:rPr>
  </w:style>
  <w:style w:type="paragraph" w:customStyle="1" w:styleId="Tekstkomentarza3">
    <w:name w:val="Tekst komentarza3"/>
    <w:basedOn w:val="Normalny"/>
    <w:rsid w:val="00A6385C"/>
    <w:pPr>
      <w:suppressAutoHyphens/>
    </w:pPr>
    <w:rPr>
      <w:rFonts w:ascii="Garamond" w:hAnsi="Garamond" w:cs="Garamond"/>
      <w:sz w:val="20"/>
      <w:szCs w:val="20"/>
      <w:lang w:eastAsia="zh-CN"/>
    </w:rPr>
  </w:style>
  <w:style w:type="paragraph" w:customStyle="1" w:styleId="font5">
    <w:name w:val="font5"/>
    <w:basedOn w:val="Normalny"/>
    <w:rsid w:val="00A6385C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font6">
    <w:name w:val="font6"/>
    <w:basedOn w:val="Normalny"/>
    <w:rsid w:val="00A6385C"/>
    <w:pPr>
      <w:spacing w:before="100" w:beforeAutospacing="1" w:after="100" w:afterAutospacing="1"/>
    </w:pPr>
    <w:rPr>
      <w:rFonts w:ascii="Verdana" w:hAnsi="Verdana"/>
      <w:i/>
      <w:iCs/>
      <w:sz w:val="16"/>
      <w:szCs w:val="16"/>
    </w:rPr>
  </w:style>
  <w:style w:type="paragraph" w:customStyle="1" w:styleId="xl72">
    <w:name w:val="xl72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73">
    <w:name w:val="xl73"/>
    <w:basedOn w:val="Normalny"/>
    <w:rsid w:val="00A6385C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4">
    <w:name w:val="xl74"/>
    <w:basedOn w:val="Normalny"/>
    <w:rsid w:val="00A6385C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5">
    <w:name w:val="xl75"/>
    <w:basedOn w:val="Normalny"/>
    <w:rsid w:val="00A6385C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6">
    <w:name w:val="xl76"/>
    <w:basedOn w:val="Normalny"/>
    <w:rsid w:val="00A6385C"/>
    <w:pPr>
      <w:shd w:val="clear" w:color="C0C0C0" w:fill="FFCC99"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77">
    <w:name w:val="xl77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78">
    <w:name w:val="xl78"/>
    <w:basedOn w:val="Normalny"/>
    <w:rsid w:val="00A6385C"/>
    <w:pPr>
      <w:pBdr>
        <w:top w:val="double" w:sz="6" w:space="0" w:color="000000"/>
        <w:bottom w:val="double" w:sz="6" w:space="0" w:color="000000"/>
        <w:right w:val="single" w:sz="8" w:space="0" w:color="000000"/>
      </w:pBdr>
      <w:shd w:val="clear" w:color="CCCCFF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79">
    <w:name w:val="xl79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0">
    <w:name w:val="xl80"/>
    <w:basedOn w:val="Normalny"/>
    <w:rsid w:val="00A6385C"/>
    <w:pPr>
      <w:shd w:val="clear" w:color="C0C0C0" w:fill="FFCC99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81">
    <w:name w:val="xl81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2">
    <w:name w:val="xl82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3">
    <w:name w:val="xl83"/>
    <w:basedOn w:val="Normalny"/>
    <w:rsid w:val="00A6385C"/>
    <w:pPr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4">
    <w:name w:val="xl84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5">
    <w:name w:val="xl8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6">
    <w:name w:val="xl86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7">
    <w:name w:val="xl87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88">
    <w:name w:val="xl88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9">
    <w:name w:val="xl89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0">
    <w:name w:val="xl90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1">
    <w:name w:val="xl9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2">
    <w:name w:val="xl92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93">
    <w:name w:val="xl93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94">
    <w:name w:val="xl94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5">
    <w:name w:val="xl9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96">
    <w:name w:val="xl96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7">
    <w:name w:val="xl97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8">
    <w:name w:val="xl98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9">
    <w:name w:val="xl99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00">
    <w:name w:val="xl100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01">
    <w:name w:val="xl101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2">
    <w:name w:val="xl102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03">
    <w:name w:val="xl103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4">
    <w:name w:val="xl104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5">
    <w:name w:val="xl10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6">
    <w:name w:val="xl106"/>
    <w:basedOn w:val="Normalny"/>
    <w:rsid w:val="00A6385C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7">
    <w:name w:val="xl107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08">
    <w:name w:val="xl108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9">
    <w:name w:val="xl109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0">
    <w:name w:val="xl110"/>
    <w:basedOn w:val="Normalny"/>
    <w:rsid w:val="00A6385C"/>
    <w:pPr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1">
    <w:name w:val="xl11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2">
    <w:name w:val="xl112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13">
    <w:name w:val="xl113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4">
    <w:name w:val="xl114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15">
    <w:name w:val="xl11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6">
    <w:name w:val="xl116"/>
    <w:basedOn w:val="Normalny"/>
    <w:rsid w:val="00A6385C"/>
    <w:pPr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7">
    <w:name w:val="xl117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8">
    <w:name w:val="xl118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9">
    <w:name w:val="xl119"/>
    <w:basedOn w:val="Normalny"/>
    <w:rsid w:val="00A6385C"/>
    <w:pPr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0">
    <w:name w:val="xl120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21">
    <w:name w:val="xl12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2">
    <w:name w:val="xl122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3">
    <w:name w:val="xl123"/>
    <w:basedOn w:val="Normalny"/>
    <w:rsid w:val="00A6385C"/>
    <w:pPr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4">
    <w:name w:val="xl124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25">
    <w:name w:val="xl125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6">
    <w:name w:val="xl126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7">
    <w:name w:val="xl127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8">
    <w:name w:val="xl128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29">
    <w:name w:val="xl129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0">
    <w:name w:val="xl130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1">
    <w:name w:val="xl131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2">
    <w:name w:val="xl132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3">
    <w:name w:val="xl133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34">
    <w:name w:val="xl134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35">
    <w:name w:val="xl135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6">
    <w:name w:val="xl136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37">
    <w:name w:val="xl137"/>
    <w:basedOn w:val="Normalny"/>
    <w:rsid w:val="00A6385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38">
    <w:name w:val="xl138"/>
    <w:basedOn w:val="Normalny"/>
    <w:rsid w:val="00A6385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9">
    <w:name w:val="xl139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40">
    <w:name w:val="xl140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1">
    <w:name w:val="xl14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2">
    <w:name w:val="xl142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3">
    <w:name w:val="xl143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144">
    <w:name w:val="xl144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145">
    <w:name w:val="xl145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6">
    <w:name w:val="xl146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7">
    <w:name w:val="xl147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48">
    <w:name w:val="xl148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9">
    <w:name w:val="xl149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50">
    <w:name w:val="xl150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1">
    <w:name w:val="xl151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2">
    <w:name w:val="xl152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FFFF00" w:fill="99CC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53">
    <w:name w:val="xl153"/>
    <w:basedOn w:val="Normalny"/>
    <w:rsid w:val="00A6385C"/>
    <w:pPr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4">
    <w:name w:val="xl154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55">
    <w:name w:val="xl155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6">
    <w:name w:val="xl156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7">
    <w:name w:val="xl157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8">
    <w:name w:val="xl158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59">
    <w:name w:val="xl159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60">
    <w:name w:val="xl160"/>
    <w:basedOn w:val="Normalny"/>
    <w:rsid w:val="00A6385C"/>
    <w:pPr>
      <w:pBdr>
        <w:top w:val="double" w:sz="6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1">
    <w:name w:val="xl161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2">
    <w:name w:val="xl162"/>
    <w:basedOn w:val="Normalny"/>
    <w:rsid w:val="00A6385C"/>
    <w:pPr>
      <w:pBdr>
        <w:top w:val="single" w:sz="4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3">
    <w:name w:val="xl163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4">
    <w:name w:val="xl164"/>
    <w:basedOn w:val="Normalny"/>
    <w:rsid w:val="00A6385C"/>
    <w:pPr>
      <w:pBdr>
        <w:top w:val="double" w:sz="6" w:space="0" w:color="auto"/>
        <w:bottom w:val="double" w:sz="6" w:space="0" w:color="auto"/>
        <w:right w:val="single" w:sz="8" w:space="0" w:color="000000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5">
    <w:name w:val="xl165"/>
    <w:basedOn w:val="Normalny"/>
    <w:rsid w:val="00A6385C"/>
    <w:pPr>
      <w:pBdr>
        <w:top w:val="double" w:sz="6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6">
    <w:name w:val="xl166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7">
    <w:name w:val="xl167"/>
    <w:basedOn w:val="Normalny"/>
    <w:rsid w:val="00A6385C"/>
    <w:pPr>
      <w:pBdr>
        <w:top w:val="single" w:sz="4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8">
    <w:name w:val="xl168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9">
    <w:name w:val="xl169"/>
    <w:basedOn w:val="Normalny"/>
    <w:rsid w:val="00A6385C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0">
    <w:name w:val="xl170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1">
    <w:name w:val="xl171"/>
    <w:basedOn w:val="Normalny"/>
    <w:rsid w:val="00A6385C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2">
    <w:name w:val="xl172"/>
    <w:basedOn w:val="Normalny"/>
    <w:rsid w:val="00A638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73">
    <w:name w:val="xl173"/>
    <w:basedOn w:val="Normalny"/>
    <w:rsid w:val="00A638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4">
    <w:name w:val="xl174"/>
    <w:basedOn w:val="Normalny"/>
    <w:rsid w:val="00A6385C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5">
    <w:name w:val="xl175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76">
    <w:name w:val="xl176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  <w:right w:val="single" w:sz="8" w:space="0" w:color="000000"/>
      </w:pBdr>
      <w:shd w:val="clear" w:color="FFFF00" w:fill="FFFF00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77">
    <w:name w:val="xl177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FFFF00" w:fill="99CC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78">
    <w:name w:val="xl178"/>
    <w:basedOn w:val="Normalny"/>
    <w:rsid w:val="00A6385C"/>
    <w:pPr>
      <w:pBdr>
        <w:top w:val="double" w:sz="6" w:space="0" w:color="000000"/>
        <w:bottom w:val="double" w:sz="6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79">
    <w:name w:val="xl179"/>
    <w:basedOn w:val="Normalny"/>
    <w:rsid w:val="00A6385C"/>
    <w:pPr>
      <w:pBdr>
        <w:top w:val="double" w:sz="6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0">
    <w:name w:val="xl180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33CCCC" w:fill="99CC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000000"/>
      <w:sz w:val="16"/>
      <w:szCs w:val="16"/>
    </w:rPr>
  </w:style>
  <w:style w:type="paragraph" w:customStyle="1" w:styleId="xl181">
    <w:name w:val="xl181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000000" w:fill="99CC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2">
    <w:name w:val="xl182"/>
    <w:basedOn w:val="Normalny"/>
    <w:rsid w:val="00A6385C"/>
    <w:pPr>
      <w:pBdr>
        <w:top w:val="double" w:sz="6" w:space="0" w:color="000000"/>
        <w:bottom w:val="double" w:sz="6" w:space="0" w:color="000000"/>
        <w:right w:val="single" w:sz="8" w:space="0" w:color="000000"/>
      </w:pBdr>
      <w:shd w:val="clear" w:color="000000" w:fill="99CC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3">
    <w:name w:val="xl183"/>
    <w:basedOn w:val="Normalny"/>
    <w:rsid w:val="00A6385C"/>
    <w:pPr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84">
    <w:name w:val="xl184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85">
    <w:name w:val="xl185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6">
    <w:name w:val="xl186"/>
    <w:basedOn w:val="Normalny"/>
    <w:rsid w:val="00A6385C"/>
    <w:pPr>
      <w:pBdr>
        <w:top w:val="double" w:sz="6" w:space="0" w:color="auto"/>
        <w:bottom w:val="double" w:sz="6" w:space="0" w:color="auto"/>
        <w:right w:val="single" w:sz="8" w:space="0" w:color="000000"/>
      </w:pBdr>
      <w:shd w:val="clear" w:color="000000" w:fill="CCFFCC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7">
    <w:name w:val="xl187"/>
    <w:basedOn w:val="Normalny"/>
    <w:rsid w:val="00A6385C"/>
    <w:pPr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88">
    <w:name w:val="xl188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89">
    <w:name w:val="xl189"/>
    <w:basedOn w:val="Normalny"/>
    <w:rsid w:val="00A6385C"/>
    <w:pPr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0">
    <w:name w:val="xl190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1">
    <w:name w:val="xl191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2">
    <w:name w:val="xl192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  <w:right w:val="single" w:sz="8" w:space="0" w:color="000000"/>
      </w:pBdr>
      <w:shd w:val="clear" w:color="CCFFFF" w:fill="99CC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0">
    <w:name w:val="xl70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71">
    <w:name w:val="xl71"/>
    <w:basedOn w:val="Normalny"/>
    <w:rsid w:val="00A6385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3">
    <w:name w:val="xl193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94">
    <w:name w:val="xl194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5">
    <w:name w:val="xl195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6">
    <w:name w:val="xl196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97">
    <w:name w:val="xl197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8">
    <w:name w:val="xl198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99">
    <w:name w:val="xl199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color w:val="000000"/>
    </w:rPr>
  </w:style>
  <w:style w:type="paragraph" w:customStyle="1" w:styleId="xl200">
    <w:name w:val="xl200"/>
    <w:basedOn w:val="Normalny"/>
    <w:rsid w:val="00A6385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1">
    <w:name w:val="xl201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2">
    <w:name w:val="xl202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3">
    <w:name w:val="xl203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4">
    <w:name w:val="xl204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5">
    <w:name w:val="xl205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6">
    <w:name w:val="xl206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7">
    <w:name w:val="xl207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</w:rPr>
  </w:style>
  <w:style w:type="paragraph" w:customStyle="1" w:styleId="xl208">
    <w:name w:val="xl208"/>
    <w:basedOn w:val="Normalny"/>
    <w:rsid w:val="00A6385C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9">
    <w:name w:val="xl209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0">
    <w:name w:val="xl210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1">
    <w:name w:val="xl211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2">
    <w:name w:val="xl212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3">
    <w:name w:val="xl213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4">
    <w:name w:val="xl214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</w:rPr>
  </w:style>
  <w:style w:type="paragraph" w:customStyle="1" w:styleId="xl215">
    <w:name w:val="xl215"/>
    <w:basedOn w:val="Normalny"/>
    <w:rsid w:val="00A6385C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FFFF00" w:fill="FFFF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16">
    <w:name w:val="xl216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9" w:color="000000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217">
    <w:name w:val="xl217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18">
    <w:name w:val="xl218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19">
    <w:name w:val="xl219"/>
    <w:basedOn w:val="Normalny"/>
    <w:rsid w:val="00A6385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0">
    <w:name w:val="xl220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1">
    <w:name w:val="xl221"/>
    <w:basedOn w:val="Normalny"/>
    <w:rsid w:val="00A6385C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2">
    <w:name w:val="xl222"/>
    <w:basedOn w:val="Normalny"/>
    <w:rsid w:val="00A6385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3">
    <w:name w:val="xl223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24">
    <w:name w:val="xl224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25">
    <w:name w:val="xl225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6">
    <w:name w:val="xl226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7">
    <w:name w:val="xl227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28">
    <w:name w:val="xl228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9">
    <w:name w:val="xl229"/>
    <w:basedOn w:val="Normalny"/>
    <w:rsid w:val="00A6385C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30">
    <w:name w:val="xl230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1">
    <w:name w:val="xl231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32">
    <w:name w:val="xl232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3">
    <w:name w:val="xl233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4">
    <w:name w:val="xl234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35">
    <w:name w:val="xl235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36">
    <w:name w:val="xl236"/>
    <w:basedOn w:val="Normalny"/>
    <w:rsid w:val="00A6385C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37">
    <w:name w:val="xl237"/>
    <w:basedOn w:val="Normalny"/>
    <w:rsid w:val="00A6385C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8">
    <w:name w:val="xl238"/>
    <w:basedOn w:val="Normalny"/>
    <w:rsid w:val="00A6385C"/>
    <w:pPr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i/>
      <w:iCs/>
      <w:sz w:val="16"/>
      <w:szCs w:val="16"/>
    </w:rPr>
  </w:style>
  <w:style w:type="paragraph" w:customStyle="1" w:styleId="xl239">
    <w:name w:val="xl239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40">
    <w:name w:val="xl240"/>
    <w:basedOn w:val="Normalny"/>
    <w:rsid w:val="00A6385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i/>
      <w:iCs/>
      <w:sz w:val="16"/>
      <w:szCs w:val="16"/>
    </w:rPr>
  </w:style>
  <w:style w:type="paragraph" w:customStyle="1" w:styleId="xl241">
    <w:name w:val="xl241"/>
    <w:basedOn w:val="Normalny"/>
    <w:rsid w:val="00A6385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i/>
      <w:iCs/>
      <w:sz w:val="16"/>
      <w:szCs w:val="16"/>
    </w:rPr>
  </w:style>
  <w:style w:type="paragraph" w:customStyle="1" w:styleId="xl242">
    <w:name w:val="xl242"/>
    <w:basedOn w:val="Normalny"/>
    <w:rsid w:val="00A6385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243">
    <w:name w:val="xl243"/>
    <w:basedOn w:val="Normalny"/>
    <w:rsid w:val="00A6385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244">
    <w:name w:val="xl244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b/>
      <w:bCs/>
      <w:sz w:val="18"/>
      <w:szCs w:val="18"/>
    </w:rPr>
  </w:style>
  <w:style w:type="paragraph" w:customStyle="1" w:styleId="Akapitzlist2">
    <w:name w:val="Akapit z listą2"/>
    <w:basedOn w:val="Normalny"/>
    <w:rsid w:val="004B420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20">
    <w:name w:val="Akapit z listą2"/>
    <w:basedOn w:val="Normalny"/>
    <w:rsid w:val="003D51A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rsid w:val="005821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821D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FD5308"/>
    <w:pPr>
      <w:widowControl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ar-SA" w:bidi="ar-SA"/>
    </w:rPr>
  </w:style>
  <w:style w:type="paragraph" w:customStyle="1" w:styleId="western">
    <w:name w:val="western"/>
    <w:basedOn w:val="Normalny"/>
    <w:rsid w:val="00FD5308"/>
    <w:pPr>
      <w:spacing w:before="100" w:beforeAutospacing="1" w:after="100" w:afterAutospacing="1" w:line="340" w:lineRule="atLeast"/>
      <w:ind w:right="-590"/>
    </w:pPr>
    <w:rPr>
      <w:sz w:val="28"/>
      <w:szCs w:val="28"/>
    </w:rPr>
  </w:style>
  <w:style w:type="paragraph" w:customStyle="1" w:styleId="Textbody">
    <w:name w:val="Text body"/>
    <w:basedOn w:val="Normalny"/>
    <w:rsid w:val="00FD5308"/>
    <w:pPr>
      <w:widowControl w:val="0"/>
      <w:autoSpaceDN w:val="0"/>
      <w:spacing w:before="9" w:line="360" w:lineRule="atLeast"/>
      <w:jc w:val="both"/>
      <w:textAlignment w:val="baseline"/>
    </w:pPr>
    <w:rPr>
      <w:kern w:val="3"/>
      <w:sz w:val="28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0672A-D0A0-4136-8990-9FC4130E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40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dnia 19</vt:lpstr>
    </vt:vector>
  </TitlesOfParts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dnia 19</dc:title>
  <dc:subject/>
  <dc:creator>Mateusz</dc:creator>
  <cp:keywords/>
  <cp:lastModifiedBy>Mateusz Banaś</cp:lastModifiedBy>
  <cp:revision>15</cp:revision>
  <cp:lastPrinted>2025-07-01T11:54:00Z</cp:lastPrinted>
  <dcterms:created xsi:type="dcterms:W3CDTF">2025-05-09T08:45:00Z</dcterms:created>
  <dcterms:modified xsi:type="dcterms:W3CDTF">2025-10-07T09:44:00Z</dcterms:modified>
</cp:coreProperties>
</file>